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3EA50" w14:textId="34E48B8A" w:rsidR="00122BE4" w:rsidRDefault="00483A0C" w:rsidP="00122BE4">
      <w:pPr>
        <w:pStyle w:val="Kop1zondernummerEmtio"/>
        <w:ind w:left="-1276"/>
      </w:pPr>
      <w:bookmarkStart w:id="0" w:name="_Ref401149752"/>
      <w:bookmarkStart w:id="1" w:name="_Toc319667631"/>
      <w:r>
        <w:t>Bijlage 8.</w:t>
      </w:r>
      <w:r w:rsidR="00BA4FA7">
        <w:t>2</w:t>
      </w:r>
      <w:r w:rsidR="00122BE4">
        <w:t xml:space="preserve"> Referentiesjabloon</w:t>
      </w:r>
      <w:bookmarkEnd w:id="0"/>
      <w:bookmarkEnd w:id="1"/>
      <w:r w:rsidR="00122BE4">
        <w:t xml:space="preserve"> </w:t>
      </w:r>
    </w:p>
    <w:p w14:paraId="48F0D202" w14:textId="77777777" w:rsidR="00122BE4" w:rsidRDefault="00122BE4" w:rsidP="00122BE4">
      <w:pPr>
        <w:pStyle w:val="BasistekstEmtio"/>
        <w:ind w:left="-1276"/>
      </w:pPr>
    </w:p>
    <w:p w14:paraId="59B5737D" w14:textId="7100D9CE" w:rsidR="00122BE4" w:rsidRDefault="00122BE4" w:rsidP="00122BE4">
      <w:pPr>
        <w:pStyle w:val="BasistekstEmtio"/>
        <w:ind w:left="-1276"/>
      </w:pPr>
      <w:r>
        <w:t xml:space="preserve">Geef met behulp van de onderstaande tabel voldoende referenties op bij vergelijkbare organisatie(s) waarmee alle in paragraaf </w:t>
      </w:r>
      <w:r w:rsidR="00DF778D">
        <w:t>6.2.2</w:t>
      </w:r>
      <w:r>
        <w:t xml:space="preserve"> (onder </w:t>
      </w:r>
      <w:r w:rsidR="002B2D94">
        <w:t>3</w:t>
      </w:r>
      <w:r>
        <w:t xml:space="preserve">) genoemde kerncompetenties en randvoorwaarden aan bod komen. </w:t>
      </w:r>
      <w:r>
        <w:rPr>
          <w:b/>
        </w:rPr>
        <w:t xml:space="preserve">Beperk u </w:t>
      </w:r>
      <w:r w:rsidR="00CC77AF">
        <w:rPr>
          <w:b/>
        </w:rPr>
        <w:t>bij de punten 1</w:t>
      </w:r>
      <w:r w:rsidR="003F5EB3">
        <w:rPr>
          <w:b/>
        </w:rPr>
        <w:t>1</w:t>
      </w:r>
      <w:r w:rsidR="00CC77AF">
        <w:rPr>
          <w:b/>
        </w:rPr>
        <w:t xml:space="preserve"> tot en met 1</w:t>
      </w:r>
      <w:r w:rsidR="002F285B">
        <w:rPr>
          <w:b/>
        </w:rPr>
        <w:t>6</w:t>
      </w:r>
      <w:r w:rsidR="00CC77AF">
        <w:rPr>
          <w:b/>
        </w:rPr>
        <w:t xml:space="preserve"> </w:t>
      </w:r>
      <w:r>
        <w:rPr>
          <w:b/>
        </w:rPr>
        <w:t>niet tot ‘ja’ of ‘nee’ antwoorden, maar beschrijf alle genoemde aspecten inhoudelijk</w:t>
      </w:r>
      <w:r w:rsidR="00EF404D">
        <w:rPr>
          <w:b/>
        </w:rPr>
        <w:t xml:space="preserve"> in de kolom ‘Onderbouwing van de competentie</w:t>
      </w:r>
      <w:r w:rsidR="00124D11">
        <w:rPr>
          <w:b/>
        </w:rPr>
        <w:t>’</w:t>
      </w:r>
      <w:r>
        <w:rPr>
          <w:b/>
        </w:rPr>
        <w:t>.</w:t>
      </w:r>
      <w:r>
        <w:t xml:space="preserve"> </w:t>
      </w:r>
    </w:p>
    <w:p w14:paraId="211C574E" w14:textId="77777777" w:rsidR="00122BE4" w:rsidRDefault="00122BE4" w:rsidP="00122BE4">
      <w:pPr>
        <w:pStyle w:val="BasistekstEmtio"/>
      </w:pPr>
    </w:p>
    <w:p w14:paraId="574E1D75" w14:textId="00015936" w:rsidR="00122BE4" w:rsidRDefault="00122BE4" w:rsidP="00122BE4">
      <w:pPr>
        <w:pStyle w:val="BasistekstEmtio"/>
        <w:ind w:left="-1276"/>
      </w:pPr>
      <w:r w:rsidRPr="00C43595">
        <w:t xml:space="preserve">Alle contactpersonen moeten zonder tussenkomst </w:t>
      </w:r>
      <w:r>
        <w:t xml:space="preserve">van </w:t>
      </w:r>
      <w:r w:rsidR="002F285B">
        <w:t>Gegadigde</w:t>
      </w:r>
      <w:r w:rsidRPr="00C43595">
        <w:t xml:space="preserve"> benaderbaar</w:t>
      </w:r>
      <w:r w:rsidR="009E0572">
        <w:t xml:space="preserve"> zijn</w:t>
      </w:r>
      <w:r w:rsidRPr="00C43595">
        <w:t>.</w:t>
      </w:r>
      <w:r>
        <w:t xml:space="preserve"> </w:t>
      </w:r>
      <w:r w:rsidRPr="00C43595">
        <w:t xml:space="preserve">Afschermen van contactpersonen van klanten in verband met mogelijke geheimhoudingsplicht of aangeven dat alleen contact via </w:t>
      </w:r>
      <w:r w:rsidR="002F285B">
        <w:t>Gegadigde</w:t>
      </w:r>
      <w:r w:rsidRPr="00C43595">
        <w:t xml:space="preserve"> mogelijk is zal er toe leiden dat de betreffende referentie niet in de beoordeling meegenomen zal worden. </w:t>
      </w:r>
      <w:r w:rsidR="00DF778D">
        <w:t>Dimpact</w:t>
      </w:r>
      <w:r>
        <w:t xml:space="preserve"> </w:t>
      </w:r>
      <w:r w:rsidRPr="00C43595">
        <w:t xml:space="preserve">zal geen ‘non </w:t>
      </w:r>
      <w:proofErr w:type="spellStart"/>
      <w:r w:rsidRPr="00C43595">
        <w:t>disclosure</w:t>
      </w:r>
      <w:proofErr w:type="spellEnd"/>
      <w:r w:rsidRPr="00C43595">
        <w:t xml:space="preserve"> </w:t>
      </w:r>
      <w:proofErr w:type="spellStart"/>
      <w:r w:rsidRPr="00C43595">
        <w:t>agreements</w:t>
      </w:r>
      <w:proofErr w:type="spellEnd"/>
      <w:r w:rsidRPr="00C43595">
        <w:t>’ ondertekenen als voorwaarde voor het verkrijgen van een referentie.</w:t>
      </w:r>
      <w:r>
        <w:t xml:space="preserve"> </w:t>
      </w:r>
    </w:p>
    <w:p w14:paraId="6065F9DD" w14:textId="432F7178" w:rsidR="00F216BC" w:rsidRDefault="00F216BC" w:rsidP="00122BE4">
      <w:pPr>
        <w:pStyle w:val="BasistekstEmtio"/>
        <w:ind w:left="-1276"/>
      </w:pPr>
    </w:p>
    <w:p w14:paraId="0E20EECD" w14:textId="01B8493A" w:rsidR="00F216BC" w:rsidRDefault="00F216BC" w:rsidP="00122BE4">
      <w:pPr>
        <w:pStyle w:val="BasistekstEmtio"/>
        <w:ind w:left="-1276"/>
      </w:pPr>
      <w:r>
        <w:t xml:space="preserve">Randvoorwaarde als vermeld in paragraaf </w:t>
      </w:r>
      <w:r w:rsidR="002B2D94">
        <w:t>6.2.2</w:t>
      </w:r>
      <w:r>
        <w:t xml:space="preserve">, onder </w:t>
      </w:r>
      <w:r w:rsidR="002B2D94">
        <w:t>3</w:t>
      </w:r>
      <w:r>
        <w:t>: ‘</w:t>
      </w:r>
      <w:r w:rsidR="006669A2" w:rsidRPr="006669A2">
        <w:rPr>
          <w:i/>
          <w:iCs/>
        </w:rPr>
        <w:t>Referenties, waarmee Gegadigde de onderstaande kerncompetenties aantoont en aan de hierna gestelde randvoorwaarden voldoet. De referenties moeten tot maximaal drie jaar geleden (terug te rekenen vanaf 1 februari 2022) actief gebruik hebben gemaakt van de oplossing, waarbij de implementatie van de oplossing volledig is afgerond. De onderstaande kerncompetenties genoemd onder punten i en ii dienen in één referentie te worden aangetoond. De onderstaande kerncompetentie genoemde onder punt iii mag in een separate referentie of gecombineerd met de kerncompetenties onder de punten i en ii in een referentie worden aangetoond</w:t>
      </w:r>
      <w:r w:rsidR="00C8426C" w:rsidRPr="00C8426C">
        <w:rPr>
          <w:i/>
          <w:iCs/>
        </w:rPr>
        <w:t>.</w:t>
      </w:r>
      <w:r w:rsidR="0022534C">
        <w:t>’</w:t>
      </w:r>
    </w:p>
    <w:p w14:paraId="6ACCEE56" w14:textId="77777777" w:rsidR="00122BE4" w:rsidRDefault="00122BE4" w:rsidP="00122BE4">
      <w:pPr>
        <w:pStyle w:val="BasistekstEmtio"/>
        <w:ind w:left="-1276"/>
      </w:pPr>
    </w:p>
    <w:p w14:paraId="52E05B77" w14:textId="77777777" w:rsidR="00122BE4" w:rsidRDefault="00122BE4" w:rsidP="00122BE4">
      <w:pPr>
        <w:pStyle w:val="BasistekstEmtio"/>
      </w:pPr>
    </w:p>
    <w:tbl>
      <w:tblPr>
        <w:tblW w:w="1505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739"/>
        <w:gridCol w:w="2046"/>
        <w:gridCol w:w="8817"/>
      </w:tblGrid>
      <w:tr w:rsidR="00122BE4" w:rsidRPr="00965054" w14:paraId="464538C2" w14:textId="77777777" w:rsidTr="00055678">
        <w:tc>
          <w:tcPr>
            <w:tcW w:w="453" w:type="dxa"/>
          </w:tcPr>
          <w:p w14:paraId="0421D8BF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2184DC2C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Basisinformatie</w:t>
            </w:r>
          </w:p>
        </w:tc>
        <w:tc>
          <w:tcPr>
            <w:tcW w:w="2046" w:type="dxa"/>
            <w:shd w:val="clear" w:color="auto" w:fill="auto"/>
          </w:tcPr>
          <w:p w14:paraId="00FF5416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Vermeld</w:t>
            </w:r>
          </w:p>
        </w:tc>
        <w:tc>
          <w:tcPr>
            <w:tcW w:w="8817" w:type="dxa"/>
            <w:shd w:val="clear" w:color="auto" w:fill="auto"/>
          </w:tcPr>
          <w:p w14:paraId="5E498A23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Eventuele toelichting</w:t>
            </w:r>
          </w:p>
        </w:tc>
      </w:tr>
      <w:tr w:rsidR="00122BE4" w:rsidRPr="00965054" w14:paraId="4981E42B" w14:textId="77777777" w:rsidTr="00055678">
        <w:tc>
          <w:tcPr>
            <w:tcW w:w="453" w:type="dxa"/>
          </w:tcPr>
          <w:p w14:paraId="689F39D3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3F7A3B34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2046" w:type="dxa"/>
            <w:shd w:val="clear" w:color="auto" w:fill="auto"/>
          </w:tcPr>
          <w:p w14:paraId="4F3E14C7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817" w:type="dxa"/>
            <w:shd w:val="clear" w:color="auto" w:fill="auto"/>
          </w:tcPr>
          <w:p w14:paraId="1BAFFCCC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6D79F5AB" w14:textId="77777777" w:rsidTr="00055678">
        <w:tc>
          <w:tcPr>
            <w:tcW w:w="453" w:type="dxa"/>
          </w:tcPr>
          <w:p w14:paraId="171B1918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739" w:type="dxa"/>
            <w:shd w:val="clear" w:color="auto" w:fill="auto"/>
          </w:tcPr>
          <w:p w14:paraId="059E6E89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Naam van referent</w:t>
            </w:r>
          </w:p>
        </w:tc>
        <w:tc>
          <w:tcPr>
            <w:tcW w:w="2046" w:type="dxa"/>
            <w:shd w:val="clear" w:color="auto" w:fill="auto"/>
          </w:tcPr>
          <w:p w14:paraId="2A0335D1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817" w:type="dxa"/>
            <w:shd w:val="clear" w:color="auto" w:fill="auto"/>
          </w:tcPr>
          <w:p w14:paraId="583467AB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533776D9" w14:textId="77777777" w:rsidTr="00055678">
        <w:tc>
          <w:tcPr>
            <w:tcW w:w="453" w:type="dxa"/>
          </w:tcPr>
          <w:p w14:paraId="7AD28632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739" w:type="dxa"/>
            <w:shd w:val="clear" w:color="auto" w:fill="auto"/>
          </w:tcPr>
          <w:p w14:paraId="79732DB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Contactpersoon</w:t>
            </w:r>
          </w:p>
        </w:tc>
        <w:tc>
          <w:tcPr>
            <w:tcW w:w="2046" w:type="dxa"/>
            <w:shd w:val="clear" w:color="auto" w:fill="auto"/>
          </w:tcPr>
          <w:p w14:paraId="52ADA191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817" w:type="dxa"/>
            <w:shd w:val="clear" w:color="auto" w:fill="auto"/>
          </w:tcPr>
          <w:p w14:paraId="6A1C1AA7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484390FB" w14:textId="77777777" w:rsidTr="00055678">
        <w:tc>
          <w:tcPr>
            <w:tcW w:w="453" w:type="dxa"/>
          </w:tcPr>
          <w:p w14:paraId="11D7382E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739" w:type="dxa"/>
            <w:shd w:val="clear" w:color="auto" w:fill="auto"/>
          </w:tcPr>
          <w:p w14:paraId="0892EBEB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Functie contactpersoon</w:t>
            </w:r>
          </w:p>
        </w:tc>
        <w:tc>
          <w:tcPr>
            <w:tcW w:w="2046" w:type="dxa"/>
            <w:shd w:val="clear" w:color="auto" w:fill="auto"/>
          </w:tcPr>
          <w:p w14:paraId="07715A7C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817" w:type="dxa"/>
            <w:shd w:val="clear" w:color="auto" w:fill="auto"/>
          </w:tcPr>
          <w:p w14:paraId="22A8FECC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311D2823" w14:textId="77777777" w:rsidTr="00055678">
        <w:tc>
          <w:tcPr>
            <w:tcW w:w="453" w:type="dxa"/>
          </w:tcPr>
          <w:p w14:paraId="631DC1DA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739" w:type="dxa"/>
            <w:shd w:val="clear" w:color="auto" w:fill="auto"/>
          </w:tcPr>
          <w:p w14:paraId="07A2ABC7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Adres referent</w:t>
            </w:r>
          </w:p>
        </w:tc>
        <w:tc>
          <w:tcPr>
            <w:tcW w:w="2046" w:type="dxa"/>
            <w:shd w:val="clear" w:color="auto" w:fill="auto"/>
          </w:tcPr>
          <w:p w14:paraId="06A4B422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817" w:type="dxa"/>
            <w:shd w:val="clear" w:color="auto" w:fill="auto"/>
          </w:tcPr>
          <w:p w14:paraId="779F30B9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4C99A48A" w14:textId="77777777" w:rsidTr="00055678">
        <w:tc>
          <w:tcPr>
            <w:tcW w:w="453" w:type="dxa"/>
          </w:tcPr>
          <w:p w14:paraId="4699952A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739" w:type="dxa"/>
            <w:shd w:val="clear" w:color="auto" w:fill="auto"/>
          </w:tcPr>
          <w:p w14:paraId="0CFC4CEB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Telefoonnummer en emailadres contactpersoon</w:t>
            </w:r>
          </w:p>
        </w:tc>
        <w:tc>
          <w:tcPr>
            <w:tcW w:w="2046" w:type="dxa"/>
            <w:shd w:val="clear" w:color="auto" w:fill="auto"/>
          </w:tcPr>
          <w:p w14:paraId="461F92FC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817" w:type="dxa"/>
            <w:shd w:val="clear" w:color="auto" w:fill="auto"/>
          </w:tcPr>
          <w:p w14:paraId="4456AF8E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028EA1C1" w14:textId="77777777" w:rsidTr="00055678">
        <w:tc>
          <w:tcPr>
            <w:tcW w:w="453" w:type="dxa"/>
          </w:tcPr>
          <w:p w14:paraId="3D4A26B0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739" w:type="dxa"/>
            <w:shd w:val="clear" w:color="auto" w:fill="auto"/>
          </w:tcPr>
          <w:p w14:paraId="60BAFEA2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Beschrijving opdracht</w:t>
            </w:r>
          </w:p>
        </w:tc>
        <w:tc>
          <w:tcPr>
            <w:tcW w:w="2046" w:type="dxa"/>
            <w:shd w:val="clear" w:color="auto" w:fill="auto"/>
          </w:tcPr>
          <w:p w14:paraId="00C77EBF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817" w:type="dxa"/>
            <w:shd w:val="clear" w:color="auto" w:fill="auto"/>
          </w:tcPr>
          <w:p w14:paraId="00561C77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070B11F2" w14:textId="77777777" w:rsidTr="00055678">
        <w:tc>
          <w:tcPr>
            <w:tcW w:w="453" w:type="dxa"/>
          </w:tcPr>
          <w:p w14:paraId="34E021A5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739" w:type="dxa"/>
            <w:shd w:val="clear" w:color="auto" w:fill="auto"/>
          </w:tcPr>
          <w:p w14:paraId="157791AF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Startdatum opdracht</w:t>
            </w:r>
          </w:p>
        </w:tc>
        <w:tc>
          <w:tcPr>
            <w:tcW w:w="2046" w:type="dxa"/>
            <w:shd w:val="clear" w:color="auto" w:fill="auto"/>
          </w:tcPr>
          <w:p w14:paraId="271C98C7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817" w:type="dxa"/>
            <w:shd w:val="clear" w:color="auto" w:fill="auto"/>
          </w:tcPr>
          <w:p w14:paraId="0F1DD899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1BE59B36" w14:textId="77777777" w:rsidTr="00055678">
        <w:tc>
          <w:tcPr>
            <w:tcW w:w="453" w:type="dxa"/>
          </w:tcPr>
          <w:p w14:paraId="2C5C5C1D" w14:textId="2A9D5234" w:rsidR="00122BE4" w:rsidRPr="00B76C96" w:rsidRDefault="00F472B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739" w:type="dxa"/>
            <w:shd w:val="clear" w:color="auto" w:fill="auto"/>
          </w:tcPr>
          <w:p w14:paraId="6E4690D0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Datum einde overeenkomst</w:t>
            </w:r>
          </w:p>
        </w:tc>
        <w:tc>
          <w:tcPr>
            <w:tcW w:w="2046" w:type="dxa"/>
            <w:shd w:val="clear" w:color="auto" w:fill="auto"/>
          </w:tcPr>
          <w:p w14:paraId="242E68F6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817" w:type="dxa"/>
            <w:shd w:val="clear" w:color="auto" w:fill="auto"/>
          </w:tcPr>
          <w:p w14:paraId="237D6056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579344C9" w14:textId="77777777" w:rsidTr="00055678">
        <w:tc>
          <w:tcPr>
            <w:tcW w:w="453" w:type="dxa"/>
          </w:tcPr>
          <w:p w14:paraId="52802388" w14:textId="7F741F58" w:rsidR="00122BE4" w:rsidRPr="00B76C96" w:rsidRDefault="00F472B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739" w:type="dxa"/>
            <w:shd w:val="clear" w:color="auto" w:fill="auto"/>
          </w:tcPr>
          <w:p w14:paraId="18E00C19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Werkzaamheden die u hebt uitgevoerd</w:t>
            </w:r>
          </w:p>
        </w:tc>
        <w:tc>
          <w:tcPr>
            <w:tcW w:w="2046" w:type="dxa"/>
            <w:shd w:val="clear" w:color="auto" w:fill="auto"/>
          </w:tcPr>
          <w:p w14:paraId="663CDFF0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817" w:type="dxa"/>
            <w:shd w:val="clear" w:color="auto" w:fill="auto"/>
          </w:tcPr>
          <w:p w14:paraId="4867F79E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355FF65F" w14:textId="77777777" w:rsidTr="00055678">
        <w:tc>
          <w:tcPr>
            <w:tcW w:w="453" w:type="dxa"/>
          </w:tcPr>
          <w:p w14:paraId="47C2AB6F" w14:textId="47023712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  <w:r w:rsidR="00F472B4">
              <w:rPr>
                <w:bCs/>
              </w:rPr>
              <w:t>0</w:t>
            </w:r>
          </w:p>
        </w:tc>
        <w:tc>
          <w:tcPr>
            <w:tcW w:w="3739" w:type="dxa"/>
            <w:shd w:val="clear" w:color="auto" w:fill="auto"/>
          </w:tcPr>
          <w:p w14:paraId="1237A80E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Werkzaamheden die de klant zelf heeft uitgevoerd</w:t>
            </w:r>
          </w:p>
        </w:tc>
        <w:tc>
          <w:tcPr>
            <w:tcW w:w="2046" w:type="dxa"/>
            <w:shd w:val="clear" w:color="auto" w:fill="auto"/>
          </w:tcPr>
          <w:p w14:paraId="7C36D5AF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817" w:type="dxa"/>
            <w:shd w:val="clear" w:color="auto" w:fill="auto"/>
          </w:tcPr>
          <w:p w14:paraId="5EB0880B" w14:textId="77777777" w:rsidR="00122BE4" w:rsidRPr="0081594A" w:rsidRDefault="00122BE4" w:rsidP="00D84E2D">
            <w:pPr>
              <w:pStyle w:val="BasistekstEmtio"/>
            </w:pPr>
          </w:p>
        </w:tc>
      </w:tr>
    </w:tbl>
    <w:p w14:paraId="7DE50EEE" w14:textId="577ABB0B" w:rsidR="00EA5460" w:rsidRDefault="00EA5460"/>
    <w:p w14:paraId="1A667522" w14:textId="77777777" w:rsidR="00EA5460" w:rsidRPr="00EA5460" w:rsidRDefault="00EA5460" w:rsidP="00EA5460">
      <w:pPr>
        <w:pStyle w:val="BasistekstEmtio"/>
      </w:pPr>
    </w:p>
    <w:tbl>
      <w:tblPr>
        <w:tblW w:w="1505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739"/>
        <w:gridCol w:w="2046"/>
        <w:gridCol w:w="8817"/>
      </w:tblGrid>
      <w:tr w:rsidR="00055678" w:rsidRPr="00965054" w14:paraId="0E7909FC" w14:textId="77777777" w:rsidTr="00055678">
        <w:trPr>
          <w:tblHeader/>
        </w:trPr>
        <w:tc>
          <w:tcPr>
            <w:tcW w:w="453" w:type="dxa"/>
          </w:tcPr>
          <w:p w14:paraId="3D7B7553" w14:textId="77777777" w:rsidR="00055678" w:rsidRPr="00B76C96" w:rsidRDefault="00055678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4450D0B0" w14:textId="77777777" w:rsidR="00055678" w:rsidRPr="00B76C96" w:rsidRDefault="00055678" w:rsidP="00D84E2D">
            <w:pPr>
              <w:pStyle w:val="BasistekstEmtio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  <w:r w:rsidRPr="00B76C96">
              <w:rPr>
                <w:b/>
                <w:bCs/>
              </w:rPr>
              <w:t>ompetenties</w:t>
            </w:r>
          </w:p>
        </w:tc>
        <w:tc>
          <w:tcPr>
            <w:tcW w:w="2046" w:type="dxa"/>
            <w:shd w:val="clear" w:color="auto" w:fill="auto"/>
          </w:tcPr>
          <w:p w14:paraId="6B62BA1D" w14:textId="77777777" w:rsidR="00055678" w:rsidRPr="00B76C96" w:rsidRDefault="00055678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Van toepassing ja/nee</w:t>
            </w:r>
          </w:p>
        </w:tc>
        <w:tc>
          <w:tcPr>
            <w:tcW w:w="8817" w:type="dxa"/>
            <w:shd w:val="clear" w:color="auto" w:fill="auto"/>
          </w:tcPr>
          <w:p w14:paraId="458AE3FE" w14:textId="77777777" w:rsidR="00055678" w:rsidRPr="00B76C96" w:rsidRDefault="00055678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 xml:space="preserve">Onderbouwing van de </w:t>
            </w:r>
            <w:r>
              <w:rPr>
                <w:b/>
                <w:bCs/>
              </w:rPr>
              <w:t>competentie</w:t>
            </w:r>
          </w:p>
        </w:tc>
      </w:tr>
      <w:tr w:rsidR="00055678" w:rsidRPr="00965054" w14:paraId="1993C069" w14:textId="77777777" w:rsidTr="00055678">
        <w:tc>
          <w:tcPr>
            <w:tcW w:w="453" w:type="dxa"/>
          </w:tcPr>
          <w:p w14:paraId="5480B0EF" w14:textId="45ADCF08" w:rsidR="00055678" w:rsidRDefault="00055678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3739" w:type="dxa"/>
            <w:shd w:val="clear" w:color="auto" w:fill="auto"/>
          </w:tcPr>
          <w:p w14:paraId="681096FD" w14:textId="24CF461E" w:rsidR="00055678" w:rsidRPr="00B76C96" w:rsidRDefault="00055678" w:rsidP="000F7835">
            <w:pPr>
              <w:pStyle w:val="BasistekstEmtio"/>
            </w:pPr>
            <w:r>
              <w:t xml:space="preserve">(1) Uit de referentiebeschrijving blijkt kennis van en ervaring met </w:t>
            </w:r>
            <w:r w:rsidRPr="002F57D5">
              <w:t xml:space="preserve">adequate inrichting van gezamenlijke (dat wil zeggen samen met opdrachtgevers) regiefuncties met </w:t>
            </w:r>
            <w:r>
              <w:t>organisaties</w:t>
            </w:r>
            <w:r w:rsidRPr="002F57D5">
              <w:t xml:space="preserve">, waarbij aantoonbaar een gezamenlijke groei in volwassenheidniveau is bewerkstelligd (zie </w:t>
            </w:r>
            <w:r>
              <w:t xml:space="preserve">paragraaf </w:t>
            </w:r>
            <w:r>
              <w:fldChar w:fldCharType="begin"/>
            </w:r>
            <w:r>
              <w:instrText xml:space="preserve"> REF _Ref94180580 \r \h </w:instrText>
            </w:r>
            <w:r>
              <w:fldChar w:fldCharType="separate"/>
            </w:r>
            <w:r>
              <w:t>3.3.5</w:t>
            </w:r>
            <w:r>
              <w:fldChar w:fldCharType="end"/>
            </w:r>
            <w:r>
              <w:t xml:space="preserve"> en </w:t>
            </w:r>
            <w:r w:rsidRPr="002F57D5">
              <w:t>figuur 3</w:t>
            </w:r>
            <w:r>
              <w:t>)</w:t>
            </w:r>
          </w:p>
        </w:tc>
        <w:tc>
          <w:tcPr>
            <w:tcW w:w="2046" w:type="dxa"/>
            <w:shd w:val="clear" w:color="auto" w:fill="auto"/>
          </w:tcPr>
          <w:p w14:paraId="5F7D63C4" w14:textId="77777777" w:rsidR="00055678" w:rsidRPr="0081594A" w:rsidRDefault="00055678" w:rsidP="00D84E2D">
            <w:pPr>
              <w:pStyle w:val="BasistekstEmtio"/>
            </w:pPr>
          </w:p>
        </w:tc>
        <w:tc>
          <w:tcPr>
            <w:tcW w:w="8817" w:type="dxa"/>
            <w:shd w:val="clear" w:color="auto" w:fill="auto"/>
          </w:tcPr>
          <w:p w14:paraId="686939B5" w14:textId="77777777" w:rsidR="00055678" w:rsidRPr="0081594A" w:rsidRDefault="00055678" w:rsidP="00D84E2D">
            <w:pPr>
              <w:pStyle w:val="BasistekstEmtio"/>
            </w:pPr>
          </w:p>
        </w:tc>
      </w:tr>
      <w:tr w:rsidR="00055678" w:rsidRPr="00965054" w14:paraId="285E0F44" w14:textId="77777777" w:rsidTr="00055678">
        <w:tc>
          <w:tcPr>
            <w:tcW w:w="453" w:type="dxa"/>
          </w:tcPr>
          <w:p w14:paraId="54492DF9" w14:textId="37EC3FD2" w:rsidR="00055678" w:rsidRDefault="00055678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3739" w:type="dxa"/>
            <w:shd w:val="clear" w:color="auto" w:fill="auto"/>
          </w:tcPr>
          <w:p w14:paraId="16757B48" w14:textId="4CEF41EF" w:rsidR="00055678" w:rsidRDefault="00055678" w:rsidP="008452A7">
            <w:pPr>
              <w:pStyle w:val="BasistekstEmtio"/>
            </w:pPr>
            <w:r>
              <w:t xml:space="preserve">(2) </w:t>
            </w:r>
            <w:r>
              <w:t>Uit de referentiebeschrijving blijkt kennis van en ervaring met</w:t>
            </w:r>
            <w:r>
              <w:t xml:space="preserve"> </w:t>
            </w:r>
            <w:r w:rsidRPr="002F57D5">
              <w:t>het beschikbaar stellen en houden van een CI/CD ontwikkelstraat waarbij door meerdere derden ontwikkelde softwarecomponenten door Gegadigde worden geïntegreerd tot werkende Oplossingen</w:t>
            </w:r>
            <w:r>
              <w:t xml:space="preserve"> en conform OTAP beschikbaar komen</w:t>
            </w:r>
            <w:r>
              <w:t>.</w:t>
            </w:r>
          </w:p>
        </w:tc>
        <w:tc>
          <w:tcPr>
            <w:tcW w:w="2046" w:type="dxa"/>
            <w:shd w:val="clear" w:color="auto" w:fill="auto"/>
          </w:tcPr>
          <w:p w14:paraId="34073A1F" w14:textId="77777777" w:rsidR="00055678" w:rsidRPr="0081594A" w:rsidRDefault="00055678" w:rsidP="00122BE4">
            <w:pPr>
              <w:pStyle w:val="BasistekstEmtio"/>
            </w:pPr>
          </w:p>
        </w:tc>
        <w:tc>
          <w:tcPr>
            <w:tcW w:w="8817" w:type="dxa"/>
            <w:shd w:val="clear" w:color="auto" w:fill="auto"/>
          </w:tcPr>
          <w:p w14:paraId="144D7D3F" w14:textId="77777777" w:rsidR="00055678" w:rsidRPr="0081594A" w:rsidRDefault="00055678" w:rsidP="00122BE4">
            <w:pPr>
              <w:pStyle w:val="BasistekstEmtio"/>
            </w:pPr>
          </w:p>
        </w:tc>
      </w:tr>
      <w:tr w:rsidR="00055678" w:rsidRPr="00965054" w14:paraId="0521155B" w14:textId="77777777" w:rsidTr="00055678">
        <w:tc>
          <w:tcPr>
            <w:tcW w:w="453" w:type="dxa"/>
          </w:tcPr>
          <w:p w14:paraId="3B7C5B60" w14:textId="622A06BA" w:rsidR="00055678" w:rsidRDefault="00055678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3739" w:type="dxa"/>
            <w:shd w:val="clear" w:color="auto" w:fill="auto"/>
          </w:tcPr>
          <w:p w14:paraId="2CCA4A24" w14:textId="6AE63602" w:rsidR="00055678" w:rsidRDefault="00055678" w:rsidP="00122BE4">
            <w:r>
              <w:t xml:space="preserve">(3) </w:t>
            </w:r>
            <w:r>
              <w:t>Uit de referentiebeschrijving blijkt kennis van en ervaring met</w:t>
            </w:r>
            <w:r>
              <w:t xml:space="preserve"> </w:t>
            </w:r>
            <w:r w:rsidRPr="002F57D5">
              <w:t xml:space="preserve">regievoering bij opdrachten waarbij meerdere ontwikkelde (open source) softwarecomponenten moeten worden samengebracht in werkende </w:t>
            </w:r>
            <w:r>
              <w:lastRenderedPageBreak/>
              <w:t xml:space="preserve">(geteste) </w:t>
            </w:r>
            <w:r w:rsidRPr="002F57D5">
              <w:t>Oplossingen, waarbij de ontwikkeling door meerdere leveranciers plaatsvindt c.q. heeft plaatsgevonden</w:t>
            </w:r>
            <w:r>
              <w:t>.</w:t>
            </w:r>
          </w:p>
        </w:tc>
        <w:tc>
          <w:tcPr>
            <w:tcW w:w="2046" w:type="dxa"/>
            <w:shd w:val="clear" w:color="auto" w:fill="auto"/>
          </w:tcPr>
          <w:p w14:paraId="678B1FDE" w14:textId="77777777" w:rsidR="00055678" w:rsidRPr="0081594A" w:rsidRDefault="00055678" w:rsidP="00122BE4">
            <w:pPr>
              <w:pStyle w:val="BasistekstEmtio"/>
            </w:pPr>
          </w:p>
        </w:tc>
        <w:tc>
          <w:tcPr>
            <w:tcW w:w="8817" w:type="dxa"/>
            <w:shd w:val="clear" w:color="auto" w:fill="auto"/>
          </w:tcPr>
          <w:p w14:paraId="5F526ADA" w14:textId="77777777" w:rsidR="00055678" w:rsidRPr="0081594A" w:rsidRDefault="00055678" w:rsidP="00122BE4">
            <w:pPr>
              <w:pStyle w:val="BasistekstEmtio"/>
            </w:pPr>
          </w:p>
        </w:tc>
      </w:tr>
      <w:tr w:rsidR="00055678" w:rsidRPr="00965054" w14:paraId="7ABBBC61" w14:textId="77777777" w:rsidTr="00055678">
        <w:tc>
          <w:tcPr>
            <w:tcW w:w="453" w:type="dxa"/>
          </w:tcPr>
          <w:p w14:paraId="3006CE63" w14:textId="015102B0" w:rsidR="00055678" w:rsidRDefault="00055678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3739" w:type="dxa"/>
            <w:shd w:val="clear" w:color="auto" w:fill="auto"/>
          </w:tcPr>
          <w:p w14:paraId="102884E9" w14:textId="33B879DB" w:rsidR="00055678" w:rsidRPr="00FD6ACC" w:rsidRDefault="00055678" w:rsidP="00122BE4">
            <w:pPr>
              <w:rPr>
                <w:bCs/>
              </w:rPr>
            </w:pPr>
            <w:r>
              <w:t xml:space="preserve">(4) </w:t>
            </w:r>
            <w:r>
              <w:t>Uit de referentiebeschrijving blijkt kennis van en ervaring met</w:t>
            </w:r>
            <w:r>
              <w:t xml:space="preserve"> </w:t>
            </w:r>
            <w:r w:rsidRPr="002F57D5">
              <w:t xml:space="preserve">de inrichting, vastlegging en uitvoering van ITIL-4 dienstverlening, waaronder het 7*24 afhandelen (aannemen/ </w:t>
            </w:r>
            <w:proofErr w:type="spellStart"/>
            <w:r w:rsidRPr="002F57D5">
              <w:t>pro-actief</w:t>
            </w:r>
            <w:proofErr w:type="spellEnd"/>
            <w:r w:rsidRPr="002F57D5">
              <w:t xml:space="preserve"> constateren, analyseren en tijdig oplossen) van incidenten</w:t>
            </w:r>
            <w:r>
              <w:t>.</w:t>
            </w:r>
          </w:p>
        </w:tc>
        <w:tc>
          <w:tcPr>
            <w:tcW w:w="2046" w:type="dxa"/>
            <w:shd w:val="clear" w:color="auto" w:fill="auto"/>
          </w:tcPr>
          <w:p w14:paraId="7D7F8E8F" w14:textId="77777777" w:rsidR="00055678" w:rsidRPr="0081594A" w:rsidRDefault="00055678" w:rsidP="00122BE4">
            <w:pPr>
              <w:pStyle w:val="BasistekstEmtio"/>
            </w:pPr>
          </w:p>
        </w:tc>
        <w:tc>
          <w:tcPr>
            <w:tcW w:w="8817" w:type="dxa"/>
            <w:shd w:val="clear" w:color="auto" w:fill="auto"/>
          </w:tcPr>
          <w:p w14:paraId="218CF714" w14:textId="77777777" w:rsidR="00055678" w:rsidRPr="0081594A" w:rsidRDefault="00055678" w:rsidP="00122BE4">
            <w:pPr>
              <w:pStyle w:val="BasistekstEmtio"/>
            </w:pPr>
          </w:p>
        </w:tc>
      </w:tr>
      <w:tr w:rsidR="00055678" w:rsidRPr="00965054" w14:paraId="59ABA832" w14:textId="77777777" w:rsidTr="00055678">
        <w:tc>
          <w:tcPr>
            <w:tcW w:w="453" w:type="dxa"/>
          </w:tcPr>
          <w:p w14:paraId="4DB5AE81" w14:textId="4AA3868D" w:rsidR="00055678" w:rsidRDefault="00055678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3739" w:type="dxa"/>
            <w:shd w:val="clear" w:color="auto" w:fill="auto"/>
          </w:tcPr>
          <w:p w14:paraId="4DF45D49" w14:textId="44022027" w:rsidR="00055678" w:rsidRDefault="00055678" w:rsidP="00122BE4">
            <w:r>
              <w:t xml:space="preserve">(5) </w:t>
            </w:r>
            <w:r>
              <w:t>Uit de referentiebeschrijving blijkt kennis van en ervaring met</w:t>
            </w:r>
            <w:r>
              <w:t xml:space="preserve"> </w:t>
            </w:r>
            <w:r>
              <w:t>het verzorgen van diensten vergelijkbaar als beschreven in paragraaf 3.3.1 (de Opdracht) inclusief de hosting van Oplossingen als bedoeld onder punt 5 van paragraaf 3.3.1</w:t>
            </w:r>
          </w:p>
        </w:tc>
        <w:tc>
          <w:tcPr>
            <w:tcW w:w="2046" w:type="dxa"/>
            <w:shd w:val="clear" w:color="auto" w:fill="auto"/>
          </w:tcPr>
          <w:p w14:paraId="32AB8BDE" w14:textId="77777777" w:rsidR="00055678" w:rsidRPr="0081594A" w:rsidRDefault="00055678" w:rsidP="00122BE4">
            <w:pPr>
              <w:pStyle w:val="BasistekstEmtio"/>
            </w:pPr>
          </w:p>
        </w:tc>
        <w:tc>
          <w:tcPr>
            <w:tcW w:w="8817" w:type="dxa"/>
            <w:shd w:val="clear" w:color="auto" w:fill="auto"/>
          </w:tcPr>
          <w:p w14:paraId="7A218F06" w14:textId="77777777" w:rsidR="00055678" w:rsidRPr="0081594A" w:rsidRDefault="00055678" w:rsidP="00122BE4">
            <w:pPr>
              <w:pStyle w:val="BasistekstEmtio"/>
            </w:pPr>
          </w:p>
        </w:tc>
      </w:tr>
      <w:tr w:rsidR="00055678" w:rsidRPr="00965054" w14:paraId="048C9929" w14:textId="77777777" w:rsidTr="00055678">
        <w:tc>
          <w:tcPr>
            <w:tcW w:w="453" w:type="dxa"/>
          </w:tcPr>
          <w:p w14:paraId="513D7602" w14:textId="4FF8BC9D" w:rsidR="00055678" w:rsidRDefault="00055678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3739" w:type="dxa"/>
            <w:shd w:val="clear" w:color="auto" w:fill="auto"/>
          </w:tcPr>
          <w:p w14:paraId="3DE5083D" w14:textId="1C222413" w:rsidR="00055678" w:rsidRDefault="00055678" w:rsidP="00122BE4">
            <w:r>
              <w:t xml:space="preserve">(6) </w:t>
            </w:r>
            <w:r>
              <w:t>Uit de referentiebeschrijving blijkt kennis van en ervaring met</w:t>
            </w:r>
            <w:r>
              <w:t xml:space="preserve"> </w:t>
            </w:r>
            <w:r>
              <w:t>het verzorgen van diensten vergelijkbaar als beschreven in paragraaf 3.3.1 (de Opdracht), waarbij de hostingdiensten door een derde partij worden verzorgd</w:t>
            </w:r>
            <w:r>
              <w:t>.</w:t>
            </w:r>
          </w:p>
        </w:tc>
        <w:tc>
          <w:tcPr>
            <w:tcW w:w="2046" w:type="dxa"/>
            <w:shd w:val="clear" w:color="auto" w:fill="auto"/>
          </w:tcPr>
          <w:p w14:paraId="1679DA03" w14:textId="77777777" w:rsidR="00055678" w:rsidRPr="0081594A" w:rsidRDefault="00055678" w:rsidP="00122BE4">
            <w:pPr>
              <w:pStyle w:val="BasistekstEmtio"/>
            </w:pPr>
          </w:p>
        </w:tc>
        <w:tc>
          <w:tcPr>
            <w:tcW w:w="8817" w:type="dxa"/>
            <w:shd w:val="clear" w:color="auto" w:fill="auto"/>
          </w:tcPr>
          <w:p w14:paraId="5BAD745D" w14:textId="77777777" w:rsidR="00055678" w:rsidRPr="0081594A" w:rsidRDefault="00055678" w:rsidP="00122BE4">
            <w:pPr>
              <w:pStyle w:val="BasistekstEmtio"/>
            </w:pPr>
          </w:p>
        </w:tc>
      </w:tr>
    </w:tbl>
    <w:p w14:paraId="4221CEA6" w14:textId="77777777" w:rsidR="00122BE4" w:rsidRDefault="00122BE4" w:rsidP="00122BE4"/>
    <w:p w14:paraId="26019517" w14:textId="77777777" w:rsidR="00122BE4" w:rsidRDefault="00122BE4" w:rsidP="00122BE4"/>
    <w:p w14:paraId="25C16494" w14:textId="6D8FB562" w:rsidR="00122BE4" w:rsidRPr="00995232" w:rsidRDefault="00122BE4" w:rsidP="00122BE4">
      <w:pPr>
        <w:pStyle w:val="BasistekstEmtio"/>
        <w:ind w:left="-1276"/>
      </w:pPr>
      <w:r w:rsidRPr="00995232">
        <w:t xml:space="preserve">Ondergetekende </w:t>
      </w:r>
      <w:r w:rsidR="00251E08">
        <w:t>(</w:t>
      </w:r>
      <w:r w:rsidR="002F285B">
        <w:t>Gegadigde</w:t>
      </w:r>
      <w:r w:rsidR="00251E08">
        <w:t xml:space="preserve">) </w:t>
      </w:r>
      <w:r w:rsidRPr="00995232">
        <w:t>verklaart bovenstaande tabel naar waarheid te hebben ingevuld.</w:t>
      </w:r>
    </w:p>
    <w:p w14:paraId="30FDA1B5" w14:textId="77777777" w:rsidR="00122BE4" w:rsidRPr="00995232" w:rsidRDefault="00122BE4" w:rsidP="00122BE4">
      <w:pPr>
        <w:pStyle w:val="BasistekstEmtio"/>
      </w:pPr>
    </w:p>
    <w:tbl>
      <w:tblPr>
        <w:tblW w:w="10241" w:type="dxa"/>
        <w:tblInd w:w="-1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6"/>
        <w:gridCol w:w="6825"/>
      </w:tblGrid>
      <w:tr w:rsidR="00122BE4" w:rsidRPr="00995232" w14:paraId="41AAB60E" w14:textId="77777777" w:rsidTr="00D84E2D">
        <w:tc>
          <w:tcPr>
            <w:tcW w:w="10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D316643" w14:textId="36ADC2FC" w:rsidR="00122BE4" w:rsidRPr="00995232" w:rsidRDefault="002F285B" w:rsidP="00D84E2D">
            <w:pPr>
              <w:pStyle w:val="BasistekstEmtio"/>
            </w:pPr>
            <w:r>
              <w:t>Gegadigde</w:t>
            </w:r>
          </w:p>
          <w:p w14:paraId="3B2CD316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134F7B6C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17005E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Naam tekenbevoegde functionaris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E25B" w14:textId="77777777" w:rsidR="00122BE4" w:rsidRPr="00995232" w:rsidRDefault="00122BE4" w:rsidP="00D84E2D">
            <w:pPr>
              <w:pStyle w:val="BasistekstEmtio"/>
            </w:pPr>
          </w:p>
          <w:p w14:paraId="7379661E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4551C74C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3E8EB6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Functie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C9F6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088DE07D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577BC8" w14:textId="77777777" w:rsidR="00122BE4" w:rsidRPr="00995232" w:rsidRDefault="00122BE4" w:rsidP="00D84E2D">
            <w:pPr>
              <w:pStyle w:val="BasistekstEmtio"/>
            </w:pPr>
            <w:r w:rsidRPr="00995232">
              <w:t>Handtekening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AB4E" w14:textId="77777777" w:rsidR="00122BE4" w:rsidRPr="00995232" w:rsidRDefault="00122BE4" w:rsidP="00D84E2D">
            <w:pPr>
              <w:pStyle w:val="BasistekstEmtio"/>
            </w:pPr>
          </w:p>
          <w:p w14:paraId="0F9CAEB9" w14:textId="77777777" w:rsidR="00122BE4" w:rsidRPr="00995232" w:rsidRDefault="00122BE4" w:rsidP="00D84E2D">
            <w:pPr>
              <w:pStyle w:val="BasistekstEmtio"/>
            </w:pPr>
          </w:p>
          <w:p w14:paraId="08E7AB74" w14:textId="77777777" w:rsidR="00122BE4" w:rsidRPr="00995232" w:rsidRDefault="00122BE4" w:rsidP="00D84E2D">
            <w:pPr>
              <w:pStyle w:val="BasistekstEmtio"/>
            </w:pPr>
          </w:p>
          <w:p w14:paraId="3AA9361E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4FF4A912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E9C8BE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Plaats en datum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F6BE" w14:textId="77777777" w:rsidR="00122BE4" w:rsidRPr="00995232" w:rsidRDefault="00122BE4" w:rsidP="00D84E2D">
            <w:pPr>
              <w:pStyle w:val="BasistekstEmtio"/>
            </w:pPr>
          </w:p>
        </w:tc>
      </w:tr>
    </w:tbl>
    <w:p w14:paraId="5940CDD6" w14:textId="4E7D63FE" w:rsidR="00B1622C" w:rsidRDefault="00B1622C" w:rsidP="003F3547">
      <w:pPr>
        <w:pStyle w:val="BasistekstEmtio"/>
      </w:pPr>
    </w:p>
    <w:sectPr w:rsidR="00B1622C" w:rsidSect="00122BE4">
      <w:headerReference w:type="default" r:id="rId11"/>
      <w:footerReference w:type="default" r:id="rId12"/>
      <w:pgSz w:w="16838" w:h="11906" w:orient="landscape" w:code="9"/>
      <w:pgMar w:top="1219" w:right="1843" w:bottom="2268" w:left="2269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21CA7" w14:textId="77777777" w:rsidR="00E049AE" w:rsidRPr="003F3547" w:rsidRDefault="00E049AE" w:rsidP="003F3547">
      <w:pPr>
        <w:pStyle w:val="Footer"/>
      </w:pPr>
    </w:p>
  </w:endnote>
  <w:endnote w:type="continuationSeparator" w:id="0">
    <w:p w14:paraId="78C2C5DD" w14:textId="77777777" w:rsidR="00E049AE" w:rsidRPr="003F3547" w:rsidRDefault="00E049AE" w:rsidP="003F3547">
      <w:pPr>
        <w:pStyle w:val="Footer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altName w:val="Calibri"/>
    <w:charset w:val="00"/>
    <w:family w:val="auto"/>
    <w:pitch w:val="variable"/>
    <w:sig w:usb0="A00002FF" w:usb1="5000204B" w:usb2="00000000" w:usb3="00000000" w:csb0="00000197" w:csb1="00000000"/>
  </w:font>
  <w:font w:name="Nunito Light">
    <w:altName w:val="Calibri"/>
    <w:charset w:val="00"/>
    <w:family w:val="auto"/>
    <w:pitch w:val="variable"/>
    <w:sig w:usb0="A00002FF" w:usb1="5000204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8817937"/>
      <w:docPartObj>
        <w:docPartGallery w:val="Page Numbers (Bottom of Page)"/>
        <w:docPartUnique/>
      </w:docPartObj>
    </w:sdtPr>
    <w:sdtEndPr/>
    <w:sdtContent>
      <w:p w14:paraId="52C21AFA" w14:textId="24DC7CED" w:rsidR="00CD770B" w:rsidRDefault="00CD770B">
        <w:pPr>
          <w:pStyle w:val="Foo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CD3108" w14:textId="77777777" w:rsidR="00CD770B" w:rsidRDefault="00CD77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6DF04" w14:textId="77777777" w:rsidR="00E049AE" w:rsidRPr="003F3547" w:rsidRDefault="00E049AE" w:rsidP="003F3547">
      <w:pPr>
        <w:pStyle w:val="Footer"/>
      </w:pPr>
    </w:p>
  </w:footnote>
  <w:footnote w:type="continuationSeparator" w:id="0">
    <w:p w14:paraId="5F454830" w14:textId="77777777" w:rsidR="00E049AE" w:rsidRPr="003F3547" w:rsidRDefault="00E049AE" w:rsidP="003F3547">
      <w:pPr>
        <w:pStyle w:val="Footer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3A365" w14:textId="1678805E" w:rsidR="00924487" w:rsidRDefault="00924487" w:rsidP="00122BE4">
    <w:pPr>
      <w:pStyle w:val="Header"/>
      <w:jc w:val="right"/>
      <w:rPr>
        <w:noProof/>
      </w:rPr>
    </w:pPr>
  </w:p>
  <w:p w14:paraId="441F53CB" w14:textId="3737E64F" w:rsidR="00122BE4" w:rsidRDefault="00B56800" w:rsidP="00122BE4">
    <w:pPr>
      <w:pStyle w:val="Header"/>
      <w:jc w:val="right"/>
    </w:pPr>
    <w:r>
      <w:rPr>
        <w:noProof/>
      </w:rPr>
      <w:t xml:space="preserve">    </w:t>
    </w:r>
    <w:r w:rsidR="00F25A52">
      <w:rPr>
        <w:noProof/>
      </w:rPr>
      <w:drawing>
        <wp:inline distT="0" distB="0" distL="0" distR="0" wp14:anchorId="768B3039" wp14:editId="54C5FE81">
          <wp:extent cx="2426335" cy="711835"/>
          <wp:effectExtent l="0" t="0" r="0" b="0"/>
          <wp:docPr id="6" name="Afbeelding 6" descr="Afbeelding met tekst, illustrati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Afbeelding 6" descr="Afbeelding met tekst, illustratie&#10;&#10;Automatisch gegenereerde beschrijvi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26335" cy="7118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80072F2"/>
    <w:numStyleLink w:val="KopnummeringEmtio"/>
  </w:abstractNum>
  <w:abstractNum w:abstractNumId="13" w15:restartNumberingAfterBreak="0">
    <w:nsid w:val="10B933AC"/>
    <w:multiLevelType w:val="multilevel"/>
    <w:tmpl w:val="04130023"/>
    <w:styleLink w:val="ArticleSection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2735CF2"/>
    <w:multiLevelType w:val="multilevel"/>
    <w:tmpl w:val="9E50E438"/>
    <w:numStyleLink w:val="OpsommingbolletjeEmtio"/>
  </w:abstractNum>
  <w:abstractNum w:abstractNumId="17" w15:restartNumberingAfterBreak="0">
    <w:nsid w:val="23245EF3"/>
    <w:multiLevelType w:val="multilevel"/>
    <w:tmpl w:val="8576664C"/>
    <w:numStyleLink w:val="OpsommingtekenEmtio"/>
  </w:abstractNum>
  <w:abstractNum w:abstractNumId="18" w15:restartNumberingAfterBreak="0">
    <w:nsid w:val="29BE1155"/>
    <w:multiLevelType w:val="multilevel"/>
    <w:tmpl w:val="8576664C"/>
    <w:numStyleLink w:val="OpsommingtekenEmtio"/>
  </w:abstractNum>
  <w:abstractNum w:abstractNumId="19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20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21" w15:restartNumberingAfterBreak="0">
    <w:nsid w:val="36E35C27"/>
    <w:multiLevelType w:val="multilevel"/>
    <w:tmpl w:val="39804AB4"/>
    <w:lvl w:ilvl="0">
      <w:start w:val="1"/>
      <w:numFmt w:val="decimal"/>
      <w:lvlText w:val="%1"/>
      <w:lvlJc w:val="left"/>
      <w:pPr>
        <w:tabs>
          <w:tab w:val="num" w:pos="567"/>
        </w:tabs>
        <w:ind w:left="851" w:hanging="851"/>
      </w:pPr>
      <w:rPr>
        <w:rFonts w:hint="default"/>
        <w:sz w:val="58"/>
        <w:szCs w:val="1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numFmt w:val="none"/>
      <w:lvlText w:val="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numFmt w:val="none"/>
      <w:lvlText w:val="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numFmt w:val="none"/>
      <w:lvlText w:val="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numFmt w:val="none"/>
      <w:lvlText w:val="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2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23" w15:restartNumberingAfterBreak="0">
    <w:nsid w:val="40EF61F8"/>
    <w:multiLevelType w:val="multilevel"/>
    <w:tmpl w:val="B80072F2"/>
    <w:styleLink w:val="KopnummeringEmtio"/>
    <w:lvl w:ilvl="0">
      <w:start w:val="1"/>
      <w:numFmt w:val="decimal"/>
      <w:pStyle w:val="Heading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4" w15:restartNumberingAfterBreak="0">
    <w:nsid w:val="42E800D1"/>
    <w:multiLevelType w:val="multilevel"/>
    <w:tmpl w:val="90A8103A"/>
    <w:numStyleLink w:val="BijlagenummeringEmtio"/>
  </w:abstractNum>
  <w:abstractNum w:abstractNumId="25" w15:restartNumberingAfterBreak="0">
    <w:nsid w:val="43A561BB"/>
    <w:multiLevelType w:val="multilevel"/>
    <w:tmpl w:val="8576664C"/>
    <w:numStyleLink w:val="OpsommingtekenEmtio"/>
  </w:abstractNum>
  <w:abstractNum w:abstractNumId="26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7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2C63AC9"/>
    <w:multiLevelType w:val="multilevel"/>
    <w:tmpl w:val="8576664C"/>
    <w:numStyleLink w:val="OpsommingtekenEmtio"/>
  </w:abstractNum>
  <w:abstractNum w:abstractNumId="30" w15:restartNumberingAfterBreak="0">
    <w:nsid w:val="58D76737"/>
    <w:multiLevelType w:val="multilevel"/>
    <w:tmpl w:val="8576664C"/>
    <w:numStyleLink w:val="OpsommingtekenEmtio"/>
  </w:abstractNum>
  <w:abstractNum w:abstractNumId="31" w15:restartNumberingAfterBreak="0">
    <w:nsid w:val="5B616121"/>
    <w:multiLevelType w:val="multilevel"/>
    <w:tmpl w:val="B4BACAD8"/>
    <w:numStyleLink w:val="OpsommingstreepjeEmtio"/>
  </w:abstractNum>
  <w:abstractNum w:abstractNumId="32" w15:restartNumberingAfterBreak="0">
    <w:nsid w:val="5DC64260"/>
    <w:multiLevelType w:val="multilevel"/>
    <w:tmpl w:val="C9FA2D30"/>
    <w:numStyleLink w:val="OpsommingopenrondjeEmtio"/>
  </w:abstractNum>
  <w:abstractNum w:abstractNumId="33" w15:restartNumberingAfterBreak="0">
    <w:nsid w:val="5DFE3518"/>
    <w:multiLevelType w:val="multilevel"/>
    <w:tmpl w:val="C9FA2D30"/>
    <w:numStyleLink w:val="OpsommingopenrondjeEmtio"/>
  </w:abstractNum>
  <w:abstractNum w:abstractNumId="34" w15:restartNumberingAfterBreak="0">
    <w:nsid w:val="609F7B87"/>
    <w:multiLevelType w:val="multilevel"/>
    <w:tmpl w:val="B80072F2"/>
    <w:numStyleLink w:val="KopnummeringEmtio"/>
  </w:abstractNum>
  <w:abstractNum w:abstractNumId="35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36" w15:restartNumberingAfterBreak="0">
    <w:nsid w:val="6B382304"/>
    <w:multiLevelType w:val="multilevel"/>
    <w:tmpl w:val="8576664C"/>
    <w:numStyleLink w:val="OpsommingtekenEmtio"/>
  </w:abstractNum>
  <w:abstractNum w:abstractNumId="37" w15:restartNumberingAfterBreak="0">
    <w:nsid w:val="6C6644DD"/>
    <w:multiLevelType w:val="multilevel"/>
    <w:tmpl w:val="9E50E438"/>
    <w:numStyleLink w:val="OpsommingbolletjeEmtio"/>
  </w:abstractNum>
  <w:abstractNum w:abstractNumId="38" w15:restartNumberingAfterBreak="0">
    <w:nsid w:val="6CAB1E63"/>
    <w:multiLevelType w:val="multilevel"/>
    <w:tmpl w:val="7FB6E594"/>
    <w:numStyleLink w:val="AgendapuntlijstEmtio"/>
  </w:abstractNum>
  <w:abstractNum w:abstractNumId="39" w15:restartNumberingAfterBreak="0">
    <w:nsid w:val="6E7370EC"/>
    <w:multiLevelType w:val="multilevel"/>
    <w:tmpl w:val="9200769E"/>
    <w:numStyleLink w:val="OpsommingkleineletterEmtio"/>
  </w:abstractNum>
  <w:abstractNum w:abstractNumId="40" w15:restartNumberingAfterBreak="0">
    <w:nsid w:val="7038598F"/>
    <w:multiLevelType w:val="multilevel"/>
    <w:tmpl w:val="90A8103A"/>
    <w:numStyleLink w:val="BijlagenummeringEmtio"/>
  </w:abstractNum>
  <w:abstractNum w:abstractNumId="41" w15:restartNumberingAfterBreak="0">
    <w:nsid w:val="70EC4E8C"/>
    <w:multiLevelType w:val="multilevel"/>
    <w:tmpl w:val="C9FA2D30"/>
    <w:numStyleLink w:val="OpsommingopenrondjeEmtio"/>
  </w:abstractNum>
  <w:abstractNum w:abstractNumId="42" w15:restartNumberingAfterBreak="0">
    <w:nsid w:val="717435D9"/>
    <w:multiLevelType w:val="multilevel"/>
    <w:tmpl w:val="B80072F2"/>
    <w:numStyleLink w:val="KopnummeringEmtio"/>
  </w:abstractNum>
  <w:abstractNum w:abstractNumId="43" w15:restartNumberingAfterBreak="0">
    <w:nsid w:val="76AE427F"/>
    <w:multiLevelType w:val="multilevel"/>
    <w:tmpl w:val="8576664C"/>
    <w:numStyleLink w:val="OpsommingtekenEmtio"/>
  </w:abstractNum>
  <w:abstractNum w:abstractNumId="44" w15:restartNumberingAfterBreak="0">
    <w:nsid w:val="792E34E6"/>
    <w:multiLevelType w:val="multilevel"/>
    <w:tmpl w:val="C9FA2D30"/>
    <w:numStyleLink w:val="OpsommingopenrondjeEmtio"/>
  </w:abstractNum>
  <w:abstractNum w:abstractNumId="45" w15:restartNumberingAfterBreak="0">
    <w:nsid w:val="79AE6CDF"/>
    <w:multiLevelType w:val="multilevel"/>
    <w:tmpl w:val="B4BACAD8"/>
    <w:numStyleLink w:val="OpsommingstreepjeEmtio"/>
  </w:abstractNum>
  <w:abstractNum w:abstractNumId="46" w15:restartNumberingAfterBreak="0">
    <w:nsid w:val="79F90C3F"/>
    <w:multiLevelType w:val="multilevel"/>
    <w:tmpl w:val="16F4EACA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num w:numId="1">
    <w:abstractNumId w:val="10"/>
  </w:num>
  <w:num w:numId="2">
    <w:abstractNumId w:val="22"/>
  </w:num>
  <w:num w:numId="3">
    <w:abstractNumId w:val="26"/>
  </w:num>
  <w:num w:numId="4">
    <w:abstractNumId w:val="11"/>
  </w:num>
  <w:num w:numId="5">
    <w:abstractNumId w:val="28"/>
  </w:num>
  <w:num w:numId="6">
    <w:abstractNumId w:val="14"/>
  </w:num>
  <w:num w:numId="7">
    <w:abstractNumId w:val="13"/>
  </w:num>
  <w:num w:numId="8">
    <w:abstractNumId w:val="20"/>
  </w:num>
  <w:num w:numId="9">
    <w:abstractNumId w:val="23"/>
  </w:num>
  <w:num w:numId="10">
    <w:abstractNumId w:val="35"/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39"/>
  </w:num>
  <w:num w:numId="25">
    <w:abstractNumId w:val="15"/>
  </w:num>
  <w:num w:numId="26">
    <w:abstractNumId w:val="31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</w:num>
  <w:num w:numId="30">
    <w:abstractNumId w:val="27"/>
  </w:num>
  <w:num w:numId="31">
    <w:abstractNumId w:val="38"/>
  </w:num>
  <w:num w:numId="32">
    <w:abstractNumId w:val="42"/>
  </w:num>
  <w:num w:numId="33">
    <w:abstractNumId w:val="16"/>
  </w:num>
  <w:num w:numId="34">
    <w:abstractNumId w:val="36"/>
  </w:num>
  <w:num w:numId="35">
    <w:abstractNumId w:val="44"/>
  </w:num>
  <w:num w:numId="36">
    <w:abstractNumId w:val="37"/>
  </w:num>
  <w:num w:numId="37">
    <w:abstractNumId w:val="29"/>
  </w:num>
  <w:num w:numId="38">
    <w:abstractNumId w:val="32"/>
  </w:num>
  <w:num w:numId="39">
    <w:abstractNumId w:val="33"/>
  </w:num>
  <w:num w:numId="40">
    <w:abstractNumId w:val="18"/>
  </w:num>
  <w:num w:numId="41">
    <w:abstractNumId w:val="41"/>
  </w:num>
  <w:num w:numId="42">
    <w:abstractNumId w:val="45"/>
  </w:num>
  <w:num w:numId="43">
    <w:abstractNumId w:val="17"/>
  </w:num>
  <w:num w:numId="44">
    <w:abstractNumId w:val="30"/>
  </w:num>
  <w:num w:numId="45">
    <w:abstractNumId w:val="25"/>
  </w:num>
  <w:num w:numId="46">
    <w:abstractNumId w:val="34"/>
  </w:num>
  <w:num w:numId="47">
    <w:abstractNumId w:val="12"/>
  </w:num>
  <w:num w:numId="48">
    <w:abstractNumId w:val="40"/>
  </w:num>
  <w:num w:numId="49">
    <w:abstractNumId w:val="43"/>
  </w:num>
  <w:num w:numId="50">
    <w:abstractNumId w:val="2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BE4"/>
    <w:rsid w:val="00004562"/>
    <w:rsid w:val="00006237"/>
    <w:rsid w:val="0000663D"/>
    <w:rsid w:val="00010D95"/>
    <w:rsid w:val="00011BFA"/>
    <w:rsid w:val="00012581"/>
    <w:rsid w:val="0002562D"/>
    <w:rsid w:val="000331E1"/>
    <w:rsid w:val="0003377A"/>
    <w:rsid w:val="00035232"/>
    <w:rsid w:val="000418EF"/>
    <w:rsid w:val="00042490"/>
    <w:rsid w:val="0004513F"/>
    <w:rsid w:val="00050D4B"/>
    <w:rsid w:val="0005205D"/>
    <w:rsid w:val="00052426"/>
    <w:rsid w:val="00052FF4"/>
    <w:rsid w:val="00053E43"/>
    <w:rsid w:val="0005430B"/>
    <w:rsid w:val="00055678"/>
    <w:rsid w:val="0005732F"/>
    <w:rsid w:val="00060731"/>
    <w:rsid w:val="00066DF0"/>
    <w:rsid w:val="00072C27"/>
    <w:rsid w:val="00074DAC"/>
    <w:rsid w:val="0007714E"/>
    <w:rsid w:val="0009698A"/>
    <w:rsid w:val="000A1B78"/>
    <w:rsid w:val="000B4190"/>
    <w:rsid w:val="000C01D4"/>
    <w:rsid w:val="000C0969"/>
    <w:rsid w:val="000C1A1A"/>
    <w:rsid w:val="000D38F1"/>
    <w:rsid w:val="000D6AB7"/>
    <w:rsid w:val="000E1539"/>
    <w:rsid w:val="000E4781"/>
    <w:rsid w:val="000E55A1"/>
    <w:rsid w:val="000E6E43"/>
    <w:rsid w:val="000F213A"/>
    <w:rsid w:val="000F2D93"/>
    <w:rsid w:val="000F650E"/>
    <w:rsid w:val="000F7835"/>
    <w:rsid w:val="00100B98"/>
    <w:rsid w:val="00103CE7"/>
    <w:rsid w:val="0010438A"/>
    <w:rsid w:val="00106601"/>
    <w:rsid w:val="00110A9F"/>
    <w:rsid w:val="00111A77"/>
    <w:rsid w:val="001170AE"/>
    <w:rsid w:val="00122BE4"/>
    <w:rsid w:val="00122DED"/>
    <w:rsid w:val="00124D11"/>
    <w:rsid w:val="00132265"/>
    <w:rsid w:val="00134E43"/>
    <w:rsid w:val="00135A2A"/>
    <w:rsid w:val="00135E7B"/>
    <w:rsid w:val="00137CBB"/>
    <w:rsid w:val="00145B8E"/>
    <w:rsid w:val="0014640F"/>
    <w:rsid w:val="00152E4D"/>
    <w:rsid w:val="001579D8"/>
    <w:rsid w:val="001639F5"/>
    <w:rsid w:val="00164940"/>
    <w:rsid w:val="00172B1D"/>
    <w:rsid w:val="0018093D"/>
    <w:rsid w:val="00187A59"/>
    <w:rsid w:val="00190406"/>
    <w:rsid w:val="00191437"/>
    <w:rsid w:val="00194838"/>
    <w:rsid w:val="001B1B37"/>
    <w:rsid w:val="001B4C7E"/>
    <w:rsid w:val="001C11BE"/>
    <w:rsid w:val="001C6232"/>
    <w:rsid w:val="001C63E7"/>
    <w:rsid w:val="001D2384"/>
    <w:rsid w:val="001D2A06"/>
    <w:rsid w:val="001E2293"/>
    <w:rsid w:val="001E34AC"/>
    <w:rsid w:val="001E5F7F"/>
    <w:rsid w:val="001F5B4F"/>
    <w:rsid w:val="001F5C28"/>
    <w:rsid w:val="001F6547"/>
    <w:rsid w:val="001F66B9"/>
    <w:rsid w:val="002041B3"/>
    <w:rsid w:val="0020548B"/>
    <w:rsid w:val="0020607F"/>
    <w:rsid w:val="00206E2A"/>
    <w:rsid w:val="00206FF8"/>
    <w:rsid w:val="002074B2"/>
    <w:rsid w:val="00211760"/>
    <w:rsid w:val="00216489"/>
    <w:rsid w:val="00220A9C"/>
    <w:rsid w:val="0022534C"/>
    <w:rsid w:val="00225889"/>
    <w:rsid w:val="00230B64"/>
    <w:rsid w:val="00236DE9"/>
    <w:rsid w:val="00242226"/>
    <w:rsid w:val="002518D2"/>
    <w:rsid w:val="00251E08"/>
    <w:rsid w:val="00252B9A"/>
    <w:rsid w:val="00254088"/>
    <w:rsid w:val="00256039"/>
    <w:rsid w:val="0025694A"/>
    <w:rsid w:val="00257AA9"/>
    <w:rsid w:val="00262D4E"/>
    <w:rsid w:val="002646C8"/>
    <w:rsid w:val="00272076"/>
    <w:rsid w:val="00280D1D"/>
    <w:rsid w:val="00282B5D"/>
    <w:rsid w:val="00283592"/>
    <w:rsid w:val="002837F2"/>
    <w:rsid w:val="00286914"/>
    <w:rsid w:val="00294CD2"/>
    <w:rsid w:val="002956BA"/>
    <w:rsid w:val="002A2E44"/>
    <w:rsid w:val="002A7616"/>
    <w:rsid w:val="002B08A4"/>
    <w:rsid w:val="002B2998"/>
    <w:rsid w:val="002B2D94"/>
    <w:rsid w:val="002B64EE"/>
    <w:rsid w:val="002C46FB"/>
    <w:rsid w:val="002D0E88"/>
    <w:rsid w:val="002D52B2"/>
    <w:rsid w:val="002E2611"/>
    <w:rsid w:val="002E274E"/>
    <w:rsid w:val="002E68CD"/>
    <w:rsid w:val="002F285B"/>
    <w:rsid w:val="002F678C"/>
    <w:rsid w:val="002F7B77"/>
    <w:rsid w:val="003063C0"/>
    <w:rsid w:val="00312D26"/>
    <w:rsid w:val="00317DEA"/>
    <w:rsid w:val="00322A9F"/>
    <w:rsid w:val="00323121"/>
    <w:rsid w:val="00334D4B"/>
    <w:rsid w:val="00335B5E"/>
    <w:rsid w:val="00337A4D"/>
    <w:rsid w:val="00337DDE"/>
    <w:rsid w:val="00345315"/>
    <w:rsid w:val="00345641"/>
    <w:rsid w:val="00346631"/>
    <w:rsid w:val="00347094"/>
    <w:rsid w:val="003519FA"/>
    <w:rsid w:val="0036336D"/>
    <w:rsid w:val="00364B2C"/>
    <w:rsid w:val="00364E1D"/>
    <w:rsid w:val="00365254"/>
    <w:rsid w:val="00365327"/>
    <w:rsid w:val="00374C23"/>
    <w:rsid w:val="00374D9A"/>
    <w:rsid w:val="00377612"/>
    <w:rsid w:val="00382603"/>
    <w:rsid w:val="00383954"/>
    <w:rsid w:val="00385AAF"/>
    <w:rsid w:val="0039126D"/>
    <w:rsid w:val="003964D4"/>
    <w:rsid w:val="0039656A"/>
    <w:rsid w:val="003A5ED3"/>
    <w:rsid w:val="003A6677"/>
    <w:rsid w:val="003B14A0"/>
    <w:rsid w:val="003B595E"/>
    <w:rsid w:val="003B705C"/>
    <w:rsid w:val="003D04B7"/>
    <w:rsid w:val="003D09E4"/>
    <w:rsid w:val="003D414A"/>
    <w:rsid w:val="003D49E5"/>
    <w:rsid w:val="003E30F2"/>
    <w:rsid w:val="003E3B7D"/>
    <w:rsid w:val="003E766F"/>
    <w:rsid w:val="003F2747"/>
    <w:rsid w:val="003F3547"/>
    <w:rsid w:val="003F5EB3"/>
    <w:rsid w:val="003F768C"/>
    <w:rsid w:val="004001AF"/>
    <w:rsid w:val="00400A80"/>
    <w:rsid w:val="00410389"/>
    <w:rsid w:val="00410F28"/>
    <w:rsid w:val="0041674F"/>
    <w:rsid w:val="0042594D"/>
    <w:rsid w:val="004363F0"/>
    <w:rsid w:val="004408DD"/>
    <w:rsid w:val="00441382"/>
    <w:rsid w:val="00451FDB"/>
    <w:rsid w:val="004564A6"/>
    <w:rsid w:val="00460433"/>
    <w:rsid w:val="004656F6"/>
    <w:rsid w:val="004659D3"/>
    <w:rsid w:val="00466D71"/>
    <w:rsid w:val="00471C0F"/>
    <w:rsid w:val="00472E5E"/>
    <w:rsid w:val="004733C3"/>
    <w:rsid w:val="0047392D"/>
    <w:rsid w:val="0047518D"/>
    <w:rsid w:val="004804E1"/>
    <w:rsid w:val="00483A0C"/>
    <w:rsid w:val="00484C8E"/>
    <w:rsid w:val="00486319"/>
    <w:rsid w:val="00487543"/>
    <w:rsid w:val="004875E2"/>
    <w:rsid w:val="00490BBD"/>
    <w:rsid w:val="00495327"/>
    <w:rsid w:val="004B29E9"/>
    <w:rsid w:val="004B2C90"/>
    <w:rsid w:val="004B378A"/>
    <w:rsid w:val="004C1F23"/>
    <w:rsid w:val="004C51F8"/>
    <w:rsid w:val="004D1DD0"/>
    <w:rsid w:val="004D2412"/>
    <w:rsid w:val="004D43FD"/>
    <w:rsid w:val="004F4A4D"/>
    <w:rsid w:val="004F6A99"/>
    <w:rsid w:val="005017F3"/>
    <w:rsid w:val="00501A64"/>
    <w:rsid w:val="00503BFD"/>
    <w:rsid w:val="005043E5"/>
    <w:rsid w:val="00513D36"/>
    <w:rsid w:val="00515E2F"/>
    <w:rsid w:val="00521726"/>
    <w:rsid w:val="00526530"/>
    <w:rsid w:val="0053645C"/>
    <w:rsid w:val="00537058"/>
    <w:rsid w:val="00545244"/>
    <w:rsid w:val="00553801"/>
    <w:rsid w:val="005615BE"/>
    <w:rsid w:val="00562E3D"/>
    <w:rsid w:val="00575FFC"/>
    <w:rsid w:val="005818B8"/>
    <w:rsid w:val="0059027A"/>
    <w:rsid w:val="00597F15"/>
    <w:rsid w:val="005A1BD7"/>
    <w:rsid w:val="005A2BEC"/>
    <w:rsid w:val="005B4FAF"/>
    <w:rsid w:val="005C198D"/>
    <w:rsid w:val="005C1C7A"/>
    <w:rsid w:val="005C5603"/>
    <w:rsid w:val="005C6668"/>
    <w:rsid w:val="005D4151"/>
    <w:rsid w:val="005D5E21"/>
    <w:rsid w:val="005E3E58"/>
    <w:rsid w:val="006040DB"/>
    <w:rsid w:val="00606D41"/>
    <w:rsid w:val="00610FF8"/>
    <w:rsid w:val="00612C22"/>
    <w:rsid w:val="00617A64"/>
    <w:rsid w:val="00620ED3"/>
    <w:rsid w:val="00624485"/>
    <w:rsid w:val="00636CB1"/>
    <w:rsid w:val="006373F7"/>
    <w:rsid w:val="00637582"/>
    <w:rsid w:val="00641E45"/>
    <w:rsid w:val="00647A67"/>
    <w:rsid w:val="00653D01"/>
    <w:rsid w:val="00661740"/>
    <w:rsid w:val="00663A55"/>
    <w:rsid w:val="006643F8"/>
    <w:rsid w:val="00664EE1"/>
    <w:rsid w:val="006662ED"/>
    <w:rsid w:val="006669A2"/>
    <w:rsid w:val="006767B2"/>
    <w:rsid w:val="00685EED"/>
    <w:rsid w:val="006953A2"/>
    <w:rsid w:val="00695A52"/>
    <w:rsid w:val="006B6044"/>
    <w:rsid w:val="006C6A9D"/>
    <w:rsid w:val="006D1154"/>
    <w:rsid w:val="006D2ECD"/>
    <w:rsid w:val="006E72B7"/>
    <w:rsid w:val="00703BD3"/>
    <w:rsid w:val="00705849"/>
    <w:rsid w:val="00706308"/>
    <w:rsid w:val="00712665"/>
    <w:rsid w:val="0071386B"/>
    <w:rsid w:val="0072479C"/>
    <w:rsid w:val="007358BA"/>
    <w:rsid w:val="007361EE"/>
    <w:rsid w:val="007412D4"/>
    <w:rsid w:val="00743326"/>
    <w:rsid w:val="007502AF"/>
    <w:rsid w:val="00750733"/>
    <w:rsid w:val="00750780"/>
    <w:rsid w:val="007525D1"/>
    <w:rsid w:val="00752725"/>
    <w:rsid w:val="00756C31"/>
    <w:rsid w:val="00760A65"/>
    <w:rsid w:val="00763440"/>
    <w:rsid w:val="00763B35"/>
    <w:rsid w:val="00764AF2"/>
    <w:rsid w:val="00765521"/>
    <w:rsid w:val="00766E99"/>
    <w:rsid w:val="00770652"/>
    <w:rsid w:val="00775717"/>
    <w:rsid w:val="00776618"/>
    <w:rsid w:val="007865DD"/>
    <w:rsid w:val="00787B55"/>
    <w:rsid w:val="0079179F"/>
    <w:rsid w:val="00793E98"/>
    <w:rsid w:val="00796A8D"/>
    <w:rsid w:val="007B0C68"/>
    <w:rsid w:val="007B3114"/>
    <w:rsid w:val="007B5373"/>
    <w:rsid w:val="007C0010"/>
    <w:rsid w:val="007C037C"/>
    <w:rsid w:val="007D4A7D"/>
    <w:rsid w:val="007D4DCE"/>
    <w:rsid w:val="007E7724"/>
    <w:rsid w:val="007F0A2A"/>
    <w:rsid w:val="007F1417"/>
    <w:rsid w:val="007F48F0"/>
    <w:rsid w:val="007F653F"/>
    <w:rsid w:val="008064EE"/>
    <w:rsid w:val="008075CD"/>
    <w:rsid w:val="00810585"/>
    <w:rsid w:val="008222EE"/>
    <w:rsid w:val="00823AC1"/>
    <w:rsid w:val="00826EA4"/>
    <w:rsid w:val="00832239"/>
    <w:rsid w:val="00843B35"/>
    <w:rsid w:val="008452A7"/>
    <w:rsid w:val="00847F35"/>
    <w:rsid w:val="00854B34"/>
    <w:rsid w:val="0086137E"/>
    <w:rsid w:val="00862897"/>
    <w:rsid w:val="008664DD"/>
    <w:rsid w:val="00873409"/>
    <w:rsid w:val="008736AE"/>
    <w:rsid w:val="008775D3"/>
    <w:rsid w:val="00877BD5"/>
    <w:rsid w:val="008802D3"/>
    <w:rsid w:val="00886BB9"/>
    <w:rsid w:val="008870F0"/>
    <w:rsid w:val="008931CF"/>
    <w:rsid w:val="00893934"/>
    <w:rsid w:val="008A2A1D"/>
    <w:rsid w:val="008A5E5E"/>
    <w:rsid w:val="008B4A28"/>
    <w:rsid w:val="008B5CD1"/>
    <w:rsid w:val="008C2F90"/>
    <w:rsid w:val="008C5834"/>
    <w:rsid w:val="008C6251"/>
    <w:rsid w:val="008D7BDD"/>
    <w:rsid w:val="008E420F"/>
    <w:rsid w:val="008E512C"/>
    <w:rsid w:val="008E7C31"/>
    <w:rsid w:val="00902125"/>
    <w:rsid w:val="0090254C"/>
    <w:rsid w:val="0090724E"/>
    <w:rsid w:val="00910D57"/>
    <w:rsid w:val="00915AC6"/>
    <w:rsid w:val="009221AC"/>
    <w:rsid w:val="009225D7"/>
    <w:rsid w:val="00924487"/>
    <w:rsid w:val="009261FD"/>
    <w:rsid w:val="00934750"/>
    <w:rsid w:val="00934E30"/>
    <w:rsid w:val="00935271"/>
    <w:rsid w:val="00943209"/>
    <w:rsid w:val="0094509D"/>
    <w:rsid w:val="00945318"/>
    <w:rsid w:val="00950DB4"/>
    <w:rsid w:val="009534C6"/>
    <w:rsid w:val="00957CCB"/>
    <w:rsid w:val="009606EB"/>
    <w:rsid w:val="00962C9E"/>
    <w:rsid w:val="00963973"/>
    <w:rsid w:val="00971786"/>
    <w:rsid w:val="00971B3B"/>
    <w:rsid w:val="00974E9A"/>
    <w:rsid w:val="009C0373"/>
    <w:rsid w:val="009C1976"/>
    <w:rsid w:val="009C2F9E"/>
    <w:rsid w:val="009D5AE2"/>
    <w:rsid w:val="009E0572"/>
    <w:rsid w:val="009F1BEF"/>
    <w:rsid w:val="00A04DD1"/>
    <w:rsid w:val="00A07FEF"/>
    <w:rsid w:val="00A1497C"/>
    <w:rsid w:val="00A20A7B"/>
    <w:rsid w:val="00A21956"/>
    <w:rsid w:val="00A227CD"/>
    <w:rsid w:val="00A241D6"/>
    <w:rsid w:val="00A42EEC"/>
    <w:rsid w:val="00A50406"/>
    <w:rsid w:val="00A50767"/>
    <w:rsid w:val="00A50801"/>
    <w:rsid w:val="00A60A58"/>
    <w:rsid w:val="00A61B21"/>
    <w:rsid w:val="00A65B09"/>
    <w:rsid w:val="00A670BB"/>
    <w:rsid w:val="00A71291"/>
    <w:rsid w:val="00A74C29"/>
    <w:rsid w:val="00A76E7C"/>
    <w:rsid w:val="00A80377"/>
    <w:rsid w:val="00A81955"/>
    <w:rsid w:val="00A85AD9"/>
    <w:rsid w:val="00A871D6"/>
    <w:rsid w:val="00AA0BF2"/>
    <w:rsid w:val="00AA2F6F"/>
    <w:rsid w:val="00AB0D90"/>
    <w:rsid w:val="00AB1E21"/>
    <w:rsid w:val="00AB1E30"/>
    <w:rsid w:val="00AB2477"/>
    <w:rsid w:val="00AB26FA"/>
    <w:rsid w:val="00AB56F0"/>
    <w:rsid w:val="00AB5DBD"/>
    <w:rsid w:val="00AB5F0C"/>
    <w:rsid w:val="00AB77BB"/>
    <w:rsid w:val="00AC273E"/>
    <w:rsid w:val="00AC5C9C"/>
    <w:rsid w:val="00AD24E6"/>
    <w:rsid w:val="00AD31A0"/>
    <w:rsid w:val="00AD44F1"/>
    <w:rsid w:val="00AD4DF7"/>
    <w:rsid w:val="00AE0183"/>
    <w:rsid w:val="00AE2110"/>
    <w:rsid w:val="00AE2EB1"/>
    <w:rsid w:val="00B01DA1"/>
    <w:rsid w:val="00B05761"/>
    <w:rsid w:val="00B11A76"/>
    <w:rsid w:val="00B1622C"/>
    <w:rsid w:val="00B233E3"/>
    <w:rsid w:val="00B30352"/>
    <w:rsid w:val="00B32813"/>
    <w:rsid w:val="00B346DF"/>
    <w:rsid w:val="00B460C2"/>
    <w:rsid w:val="00B47460"/>
    <w:rsid w:val="00B56800"/>
    <w:rsid w:val="00B63EB9"/>
    <w:rsid w:val="00B6764D"/>
    <w:rsid w:val="00B75ED8"/>
    <w:rsid w:val="00B77809"/>
    <w:rsid w:val="00B83AEF"/>
    <w:rsid w:val="00B83B98"/>
    <w:rsid w:val="00B860DC"/>
    <w:rsid w:val="00B902D7"/>
    <w:rsid w:val="00B91863"/>
    <w:rsid w:val="00B9540B"/>
    <w:rsid w:val="00BA3794"/>
    <w:rsid w:val="00BA3F4D"/>
    <w:rsid w:val="00BA4FA7"/>
    <w:rsid w:val="00BA79E3"/>
    <w:rsid w:val="00BA7C99"/>
    <w:rsid w:val="00BB1FC1"/>
    <w:rsid w:val="00BB239A"/>
    <w:rsid w:val="00BB31CE"/>
    <w:rsid w:val="00BC0188"/>
    <w:rsid w:val="00BC6FB7"/>
    <w:rsid w:val="00BD6334"/>
    <w:rsid w:val="00BE0AB6"/>
    <w:rsid w:val="00BE0DF1"/>
    <w:rsid w:val="00BE55A7"/>
    <w:rsid w:val="00BE64B3"/>
    <w:rsid w:val="00BF6A7B"/>
    <w:rsid w:val="00BF6B3C"/>
    <w:rsid w:val="00C06D9A"/>
    <w:rsid w:val="00C0702B"/>
    <w:rsid w:val="00C11B08"/>
    <w:rsid w:val="00C12133"/>
    <w:rsid w:val="00C12A81"/>
    <w:rsid w:val="00C17A25"/>
    <w:rsid w:val="00C201EB"/>
    <w:rsid w:val="00C33308"/>
    <w:rsid w:val="00C4003A"/>
    <w:rsid w:val="00C41422"/>
    <w:rsid w:val="00C50828"/>
    <w:rsid w:val="00C51137"/>
    <w:rsid w:val="00C6206C"/>
    <w:rsid w:val="00C72D11"/>
    <w:rsid w:val="00C8426C"/>
    <w:rsid w:val="00C85201"/>
    <w:rsid w:val="00C863AE"/>
    <w:rsid w:val="00C87372"/>
    <w:rsid w:val="00C92E08"/>
    <w:rsid w:val="00C93473"/>
    <w:rsid w:val="00C971C1"/>
    <w:rsid w:val="00CA1FE3"/>
    <w:rsid w:val="00CA332D"/>
    <w:rsid w:val="00CB254D"/>
    <w:rsid w:val="00CB3101"/>
    <w:rsid w:val="00CB3533"/>
    <w:rsid w:val="00CB7542"/>
    <w:rsid w:val="00CB7600"/>
    <w:rsid w:val="00CB7D61"/>
    <w:rsid w:val="00CC6A4B"/>
    <w:rsid w:val="00CC77AF"/>
    <w:rsid w:val="00CD770B"/>
    <w:rsid w:val="00CD7A5A"/>
    <w:rsid w:val="00CD7AAF"/>
    <w:rsid w:val="00CE2BA6"/>
    <w:rsid w:val="00CE564D"/>
    <w:rsid w:val="00CF2B0C"/>
    <w:rsid w:val="00CF448A"/>
    <w:rsid w:val="00D023A0"/>
    <w:rsid w:val="00D15892"/>
    <w:rsid w:val="00D16E87"/>
    <w:rsid w:val="00D25AA0"/>
    <w:rsid w:val="00D27D0E"/>
    <w:rsid w:val="00D35DA7"/>
    <w:rsid w:val="00D440AF"/>
    <w:rsid w:val="00D47AD0"/>
    <w:rsid w:val="00D515F8"/>
    <w:rsid w:val="00D57A57"/>
    <w:rsid w:val="00D613A9"/>
    <w:rsid w:val="00D658D3"/>
    <w:rsid w:val="00D7238E"/>
    <w:rsid w:val="00D73003"/>
    <w:rsid w:val="00D73C03"/>
    <w:rsid w:val="00D81A72"/>
    <w:rsid w:val="00D92EDA"/>
    <w:rsid w:val="00D9359B"/>
    <w:rsid w:val="00D9434A"/>
    <w:rsid w:val="00D94B0E"/>
    <w:rsid w:val="00DA2887"/>
    <w:rsid w:val="00DA5661"/>
    <w:rsid w:val="00DA6E07"/>
    <w:rsid w:val="00DA7584"/>
    <w:rsid w:val="00DA7A62"/>
    <w:rsid w:val="00DB0413"/>
    <w:rsid w:val="00DB0F15"/>
    <w:rsid w:val="00DB3292"/>
    <w:rsid w:val="00DB6038"/>
    <w:rsid w:val="00DB72D0"/>
    <w:rsid w:val="00DC2F99"/>
    <w:rsid w:val="00DC489D"/>
    <w:rsid w:val="00DC6A0D"/>
    <w:rsid w:val="00DC70B1"/>
    <w:rsid w:val="00DD1204"/>
    <w:rsid w:val="00DD140B"/>
    <w:rsid w:val="00DD2123"/>
    <w:rsid w:val="00DD2A9E"/>
    <w:rsid w:val="00DD509E"/>
    <w:rsid w:val="00DE14C5"/>
    <w:rsid w:val="00DE2331"/>
    <w:rsid w:val="00DE2FD1"/>
    <w:rsid w:val="00DE5157"/>
    <w:rsid w:val="00DF1BBC"/>
    <w:rsid w:val="00DF778D"/>
    <w:rsid w:val="00E049AE"/>
    <w:rsid w:val="00E05BA5"/>
    <w:rsid w:val="00E07762"/>
    <w:rsid w:val="00E12CAA"/>
    <w:rsid w:val="00E23228"/>
    <w:rsid w:val="00E239D8"/>
    <w:rsid w:val="00E318F2"/>
    <w:rsid w:val="00E334BB"/>
    <w:rsid w:val="00E4520C"/>
    <w:rsid w:val="00E45F90"/>
    <w:rsid w:val="00E47E3C"/>
    <w:rsid w:val="00E52291"/>
    <w:rsid w:val="00E527BE"/>
    <w:rsid w:val="00E56EFE"/>
    <w:rsid w:val="00E60CE6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4486"/>
    <w:rsid w:val="00E87FB4"/>
    <w:rsid w:val="00E93FCF"/>
    <w:rsid w:val="00E96A53"/>
    <w:rsid w:val="00E96BF0"/>
    <w:rsid w:val="00E971C6"/>
    <w:rsid w:val="00E9778E"/>
    <w:rsid w:val="00EA5460"/>
    <w:rsid w:val="00EB7C66"/>
    <w:rsid w:val="00EC11FF"/>
    <w:rsid w:val="00EC42E3"/>
    <w:rsid w:val="00EC6C0A"/>
    <w:rsid w:val="00EC72BE"/>
    <w:rsid w:val="00ED62BB"/>
    <w:rsid w:val="00EE35E4"/>
    <w:rsid w:val="00EF404D"/>
    <w:rsid w:val="00F005C9"/>
    <w:rsid w:val="00F07BC3"/>
    <w:rsid w:val="00F1404D"/>
    <w:rsid w:val="00F16B2B"/>
    <w:rsid w:val="00F16EDB"/>
    <w:rsid w:val="00F208DC"/>
    <w:rsid w:val="00F216BC"/>
    <w:rsid w:val="00F22CB3"/>
    <w:rsid w:val="00F234F5"/>
    <w:rsid w:val="00F25162"/>
    <w:rsid w:val="00F25A52"/>
    <w:rsid w:val="00F3166C"/>
    <w:rsid w:val="00F33259"/>
    <w:rsid w:val="00F33BAD"/>
    <w:rsid w:val="00F44FB8"/>
    <w:rsid w:val="00F463C7"/>
    <w:rsid w:val="00F472B4"/>
    <w:rsid w:val="00F4786E"/>
    <w:rsid w:val="00F502CA"/>
    <w:rsid w:val="00F519B9"/>
    <w:rsid w:val="00F55E8B"/>
    <w:rsid w:val="00F564F9"/>
    <w:rsid w:val="00F65073"/>
    <w:rsid w:val="00F669BA"/>
    <w:rsid w:val="00F75D89"/>
    <w:rsid w:val="00F7766C"/>
    <w:rsid w:val="00F82076"/>
    <w:rsid w:val="00F94FCC"/>
    <w:rsid w:val="00FA269F"/>
    <w:rsid w:val="00FB0A78"/>
    <w:rsid w:val="00FB21F7"/>
    <w:rsid w:val="00FB22AF"/>
    <w:rsid w:val="00FB2AAE"/>
    <w:rsid w:val="00FB5C41"/>
    <w:rsid w:val="00FB7521"/>
    <w:rsid w:val="00FB7F9C"/>
    <w:rsid w:val="00FC25E1"/>
    <w:rsid w:val="00FC3BC7"/>
    <w:rsid w:val="00FC3FA5"/>
    <w:rsid w:val="00FC6260"/>
    <w:rsid w:val="00FD2C03"/>
    <w:rsid w:val="00FD4B6C"/>
    <w:rsid w:val="00FD63B3"/>
    <w:rsid w:val="00FE1BFD"/>
    <w:rsid w:val="00FE7D79"/>
    <w:rsid w:val="00FF0535"/>
    <w:rsid w:val="00FF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A269E28"/>
  <w15:chartTrackingRefBased/>
  <w15:docId w15:val="{C7C5FB4C-FC6A-46B7-B0D2-93BF9B630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Standaard Emtio"/>
    <w:next w:val="BasistekstEmtio"/>
    <w:uiPriority w:val="4"/>
    <w:rsid w:val="00752725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styleId="Heading1">
    <w:name w:val="heading 1"/>
    <w:aliases w:val="Kop 1 Emtio,(Hoofdstuk) Emtio"/>
    <w:basedOn w:val="ZsysbasisEmtio"/>
    <w:next w:val="BasistekstEmtio"/>
    <w:qFormat/>
    <w:rsid w:val="00345315"/>
    <w:pPr>
      <w:keepNext/>
      <w:keepLines/>
      <w:numPr>
        <w:numId w:val="47"/>
      </w:numPr>
      <w:outlineLvl w:val="0"/>
    </w:pPr>
    <w:rPr>
      <w:b/>
      <w:bCs/>
      <w:sz w:val="24"/>
      <w:szCs w:val="32"/>
    </w:rPr>
  </w:style>
  <w:style w:type="paragraph" w:styleId="Heading2">
    <w:name w:val="heading 2"/>
    <w:aliases w:val="Kop 2 Emtio,(Paragraaf) Emtio"/>
    <w:basedOn w:val="ZsysbasisEmtio"/>
    <w:next w:val="BasistekstEmtio"/>
    <w:link w:val="Heading2Char"/>
    <w:qFormat/>
    <w:rsid w:val="00345315"/>
    <w:pPr>
      <w:keepNext/>
      <w:keepLines/>
      <w:numPr>
        <w:ilvl w:val="1"/>
        <w:numId w:val="47"/>
      </w:numPr>
      <w:outlineLvl w:val="1"/>
    </w:pPr>
    <w:rPr>
      <w:b/>
      <w:bCs/>
      <w:iCs/>
      <w:szCs w:val="28"/>
    </w:rPr>
  </w:style>
  <w:style w:type="paragraph" w:styleId="Heading3">
    <w:name w:val="heading 3"/>
    <w:aliases w:val="Kop 3 Emtio,(Subparagraaf) Emtio"/>
    <w:basedOn w:val="ZsysbasisEmtio"/>
    <w:next w:val="BasistekstEmtio"/>
    <w:qFormat/>
    <w:rsid w:val="00345315"/>
    <w:pPr>
      <w:keepNext/>
      <w:keepLines/>
      <w:numPr>
        <w:ilvl w:val="2"/>
        <w:numId w:val="47"/>
      </w:numPr>
      <w:outlineLvl w:val="2"/>
    </w:pPr>
    <w:rPr>
      <w:i/>
      <w:iCs/>
    </w:rPr>
  </w:style>
  <w:style w:type="paragraph" w:styleId="Heading4">
    <w:name w:val="heading 4"/>
    <w:aliases w:val="Kop 4 Emtio,Kop 4 (Subsubparagraaf) Emtio"/>
    <w:basedOn w:val="ZsysbasisEmtio"/>
    <w:next w:val="BasistekstEmtio"/>
    <w:qFormat/>
    <w:rsid w:val="00345315"/>
    <w:pPr>
      <w:keepNext/>
      <w:keepLines/>
      <w:numPr>
        <w:ilvl w:val="3"/>
        <w:numId w:val="47"/>
      </w:numPr>
      <w:outlineLvl w:val="3"/>
    </w:pPr>
    <w:rPr>
      <w:bCs/>
      <w:szCs w:val="24"/>
    </w:rPr>
  </w:style>
  <w:style w:type="paragraph" w:styleId="Heading5">
    <w:name w:val="heading 5"/>
    <w:aliases w:val="Kop 5 Emtio"/>
    <w:basedOn w:val="ZsysbasisEmtio"/>
    <w:next w:val="BasistekstEmtio"/>
    <w:qFormat/>
    <w:rsid w:val="00345315"/>
    <w:pPr>
      <w:keepNext/>
      <w:keepLines/>
      <w:numPr>
        <w:ilvl w:val="4"/>
        <w:numId w:val="47"/>
      </w:numPr>
      <w:outlineLvl w:val="4"/>
    </w:pPr>
    <w:rPr>
      <w:bCs/>
      <w:iCs/>
      <w:szCs w:val="22"/>
    </w:rPr>
  </w:style>
  <w:style w:type="paragraph" w:styleId="Heading6">
    <w:name w:val="heading 6"/>
    <w:aliases w:val="Kop 6 Emtio"/>
    <w:basedOn w:val="ZsysbasisEmtio"/>
    <w:next w:val="BasistekstEmtio"/>
    <w:qFormat/>
    <w:rsid w:val="00345315"/>
    <w:pPr>
      <w:keepNext/>
      <w:keepLines/>
      <w:numPr>
        <w:ilvl w:val="5"/>
        <w:numId w:val="47"/>
      </w:numPr>
      <w:outlineLvl w:val="5"/>
    </w:pPr>
  </w:style>
  <w:style w:type="paragraph" w:styleId="Heading7">
    <w:name w:val="heading 7"/>
    <w:aliases w:val="Kop 7 Emtio"/>
    <w:basedOn w:val="ZsysbasisEmtio"/>
    <w:next w:val="BasistekstEmtio"/>
    <w:qFormat/>
    <w:rsid w:val="00345315"/>
    <w:pPr>
      <w:keepNext/>
      <w:keepLines/>
      <w:numPr>
        <w:ilvl w:val="6"/>
        <w:numId w:val="47"/>
      </w:numPr>
      <w:outlineLvl w:val="6"/>
    </w:pPr>
    <w:rPr>
      <w:bCs/>
      <w:szCs w:val="20"/>
    </w:rPr>
  </w:style>
  <w:style w:type="paragraph" w:styleId="Heading8">
    <w:name w:val="heading 8"/>
    <w:aliases w:val="Kop 8 Emtio"/>
    <w:basedOn w:val="ZsysbasisEmtio"/>
    <w:next w:val="BasistekstEmtio"/>
    <w:qFormat/>
    <w:rsid w:val="00345315"/>
    <w:pPr>
      <w:keepNext/>
      <w:keepLines/>
      <w:numPr>
        <w:ilvl w:val="7"/>
        <w:numId w:val="47"/>
      </w:numPr>
      <w:outlineLvl w:val="7"/>
    </w:pPr>
    <w:rPr>
      <w:iCs/>
      <w:szCs w:val="20"/>
    </w:rPr>
  </w:style>
  <w:style w:type="paragraph" w:styleId="Heading9">
    <w:name w:val="heading 9"/>
    <w:aliases w:val="Kop 9 Emtio"/>
    <w:basedOn w:val="ZsysbasisEmtio"/>
    <w:next w:val="BasistekstEmtio"/>
    <w:qFormat/>
    <w:rsid w:val="00345315"/>
    <w:pPr>
      <w:keepNext/>
      <w:keepLines/>
      <w:numPr>
        <w:ilvl w:val="8"/>
        <w:numId w:val="47"/>
      </w:numPr>
      <w:outlineLvl w:val="8"/>
    </w:pPr>
    <w:rPr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link w:val="BasistekstEmtioChar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FollowedHyperlink">
    <w:name w:val="FollowedHyperlink"/>
    <w:aliases w:val="GevolgdeHyperlink Emtio"/>
    <w:basedOn w:val="DefaultParagraphFont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DefaultParagraphFont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Header">
    <w:name w:val="header"/>
    <w:basedOn w:val="ZsysbasisEmtio"/>
    <w:next w:val="BasistekstEmtio"/>
    <w:uiPriority w:val="98"/>
    <w:semiHidden/>
    <w:rsid w:val="00122DED"/>
  </w:style>
  <w:style w:type="paragraph" w:styleId="Footer">
    <w:name w:val="footer"/>
    <w:basedOn w:val="ZsysbasisEmtio"/>
    <w:next w:val="BasistekstEmtio"/>
    <w:link w:val="FooterChar"/>
    <w:uiPriority w:val="99"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NoLi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NoLi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Table3Deffects1">
    <w:name w:val="Table 3D effects 1"/>
    <w:basedOn w:val="TableNorma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alutation">
    <w:name w:val="Salutation"/>
    <w:basedOn w:val="ZsysbasisEmtio"/>
    <w:next w:val="BasistekstEmtio"/>
    <w:uiPriority w:val="98"/>
    <w:semiHidden/>
    <w:rsid w:val="0020607F"/>
  </w:style>
  <w:style w:type="paragraph" w:styleId="EnvelopeAddress">
    <w:name w:val="envelope address"/>
    <w:basedOn w:val="ZsysbasisEmtio"/>
    <w:next w:val="BasistekstEmtio"/>
    <w:uiPriority w:val="98"/>
    <w:semiHidden/>
    <w:rsid w:val="0020607F"/>
  </w:style>
  <w:style w:type="paragraph" w:styleId="Clos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TOC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TOC2">
    <w:name w:val="toc 2"/>
    <w:aliases w:val="Inhopg 2 Emtio"/>
    <w:basedOn w:val="ZsysbasistocEmtio"/>
    <w:next w:val="BasistekstEmtio"/>
    <w:uiPriority w:val="4"/>
    <w:rsid w:val="00E65900"/>
  </w:style>
  <w:style w:type="paragraph" w:styleId="TOC3">
    <w:name w:val="toc 3"/>
    <w:aliases w:val="Inhopg 3 Emtio"/>
    <w:basedOn w:val="ZsysbasistocEmtio"/>
    <w:next w:val="BasistekstEmtio"/>
    <w:uiPriority w:val="4"/>
    <w:rsid w:val="00E65900"/>
  </w:style>
  <w:style w:type="paragraph" w:styleId="TOC4">
    <w:name w:val="toc 4"/>
    <w:aliases w:val="Inhopg 4 Emtio"/>
    <w:basedOn w:val="ZsysbasistocEmtio"/>
    <w:next w:val="BasistekstEmtio"/>
    <w:uiPriority w:val="4"/>
    <w:rsid w:val="00122DED"/>
  </w:style>
  <w:style w:type="paragraph" w:styleId="TableofAuthorities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Subtitle">
    <w:name w:val="Subtitle"/>
    <w:basedOn w:val="ZsysbasisEmtio"/>
    <w:next w:val="BasistekstEmtio"/>
    <w:uiPriority w:val="98"/>
    <w:semiHidden/>
    <w:rsid w:val="00122DED"/>
  </w:style>
  <w:style w:type="paragraph" w:styleId="Title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eNumber">
    <w:name w:val="page number"/>
    <w:basedOn w:val="DefaultParagraphFont"/>
    <w:uiPriority w:val="98"/>
    <w:semiHidden/>
    <w:rsid w:val="00122DED"/>
  </w:style>
  <w:style w:type="character" w:customStyle="1" w:styleId="zsysVeldMarkering">
    <w:name w:val="zsysVeldMarkering"/>
    <w:basedOn w:val="DefaultParagraphFont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Normal"/>
    <w:next w:val="Normal"/>
    <w:uiPriority w:val="98"/>
    <w:semiHidden/>
    <w:rsid w:val="00122DED"/>
    <w:pPr>
      <w:ind w:left="720" w:hanging="180"/>
    </w:pPr>
  </w:style>
  <w:style w:type="paragraph" w:styleId="Index5">
    <w:name w:val="index 5"/>
    <w:basedOn w:val="Normal"/>
    <w:next w:val="Normal"/>
    <w:uiPriority w:val="98"/>
    <w:semiHidden/>
    <w:rsid w:val="00122DED"/>
    <w:pPr>
      <w:ind w:left="900" w:hanging="180"/>
    </w:pPr>
  </w:style>
  <w:style w:type="paragraph" w:styleId="Index6">
    <w:name w:val="index 6"/>
    <w:basedOn w:val="Normal"/>
    <w:next w:val="Normal"/>
    <w:uiPriority w:val="98"/>
    <w:semiHidden/>
    <w:rsid w:val="00122DED"/>
    <w:pPr>
      <w:ind w:left="1080" w:hanging="180"/>
    </w:pPr>
  </w:style>
  <w:style w:type="paragraph" w:styleId="Index7">
    <w:name w:val="index 7"/>
    <w:basedOn w:val="Normal"/>
    <w:next w:val="Normal"/>
    <w:uiPriority w:val="98"/>
    <w:semiHidden/>
    <w:rsid w:val="00122DED"/>
    <w:pPr>
      <w:ind w:left="1260" w:hanging="180"/>
    </w:pPr>
  </w:style>
  <w:style w:type="paragraph" w:styleId="Index8">
    <w:name w:val="index 8"/>
    <w:basedOn w:val="Normal"/>
    <w:next w:val="Normal"/>
    <w:uiPriority w:val="98"/>
    <w:semiHidden/>
    <w:rsid w:val="00122DED"/>
    <w:pPr>
      <w:ind w:left="1440" w:hanging="180"/>
    </w:pPr>
  </w:style>
  <w:style w:type="paragraph" w:styleId="Index9">
    <w:name w:val="index 9"/>
    <w:basedOn w:val="Normal"/>
    <w:next w:val="Normal"/>
    <w:uiPriority w:val="98"/>
    <w:semiHidden/>
    <w:rsid w:val="00122DED"/>
    <w:pPr>
      <w:ind w:left="1620" w:hanging="180"/>
    </w:pPr>
  </w:style>
  <w:style w:type="paragraph" w:styleId="TOC5">
    <w:name w:val="toc 5"/>
    <w:aliases w:val="Inhopg 5 Emtio"/>
    <w:basedOn w:val="ZsysbasistocEmtio"/>
    <w:next w:val="BasistekstEmtio"/>
    <w:uiPriority w:val="4"/>
    <w:rsid w:val="003964D4"/>
  </w:style>
  <w:style w:type="paragraph" w:styleId="TOC6">
    <w:name w:val="toc 6"/>
    <w:aliases w:val="Inhopg 6 Emtio"/>
    <w:basedOn w:val="ZsysbasistocEmtio"/>
    <w:next w:val="BasistekstEmtio"/>
    <w:uiPriority w:val="4"/>
    <w:rsid w:val="003964D4"/>
  </w:style>
  <w:style w:type="paragraph" w:styleId="TOC7">
    <w:name w:val="toc 7"/>
    <w:aliases w:val="Inhopg 7 Emtio"/>
    <w:basedOn w:val="ZsysbasistocEmtio"/>
    <w:next w:val="BasistekstEmtio"/>
    <w:uiPriority w:val="4"/>
    <w:rsid w:val="003964D4"/>
  </w:style>
  <w:style w:type="paragraph" w:styleId="TOC8">
    <w:name w:val="toc 8"/>
    <w:aliases w:val="Inhopg 8 Emtio"/>
    <w:basedOn w:val="ZsysbasistocEmtio"/>
    <w:next w:val="BasistekstEmtio"/>
    <w:uiPriority w:val="4"/>
    <w:rsid w:val="003964D4"/>
  </w:style>
  <w:style w:type="paragraph" w:styleId="TOC9">
    <w:name w:val="toc 9"/>
    <w:aliases w:val="Inhopg 9 Emtio"/>
    <w:basedOn w:val="ZsysbasistocEmtio"/>
    <w:next w:val="BasistekstEmtio"/>
    <w:uiPriority w:val="4"/>
    <w:rsid w:val="003964D4"/>
  </w:style>
  <w:style w:type="paragraph" w:styleId="EnvelopeReturn">
    <w:name w:val="envelope return"/>
    <w:basedOn w:val="ZsysbasisEmtio"/>
    <w:next w:val="BasistekstEmtio"/>
    <w:uiPriority w:val="98"/>
    <w:semiHidden/>
    <w:rsid w:val="0020607F"/>
  </w:style>
  <w:style w:type="numbering" w:styleId="ArticleSection">
    <w:name w:val="Outline List 3"/>
    <w:basedOn w:val="NoList"/>
    <w:uiPriority w:val="98"/>
    <w:semiHidden/>
    <w:rsid w:val="00E07762"/>
    <w:pPr>
      <w:numPr>
        <w:numId w:val="7"/>
      </w:numPr>
    </w:pPr>
  </w:style>
  <w:style w:type="paragraph" w:styleId="MessageHeader">
    <w:name w:val="Message Header"/>
    <w:basedOn w:val="ZsysbasisEmtio"/>
    <w:next w:val="BasistekstEmtio"/>
    <w:uiPriority w:val="98"/>
    <w:semiHidden/>
    <w:rsid w:val="0020607F"/>
  </w:style>
  <w:style w:type="paragraph" w:styleId="BlockText">
    <w:name w:val="Block Text"/>
    <w:basedOn w:val="ZsysbasisEmtio"/>
    <w:next w:val="BasistekstEmtio"/>
    <w:uiPriority w:val="98"/>
    <w:semiHidden/>
    <w:rsid w:val="0020607F"/>
  </w:style>
  <w:style w:type="table" w:styleId="TableSimple1">
    <w:name w:val="Table Simple 1"/>
    <w:basedOn w:val="TableNorma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ntemporary">
    <w:name w:val="Table Contemporary"/>
    <w:basedOn w:val="TableNorma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ZsysbasisEmtio"/>
    <w:next w:val="BasistekstEmtio"/>
    <w:uiPriority w:val="98"/>
    <w:semiHidden/>
    <w:rsid w:val="0020607F"/>
  </w:style>
  <w:style w:type="paragraph" w:styleId="Signature">
    <w:name w:val="Signature"/>
    <w:basedOn w:val="ZsysbasisEmtio"/>
    <w:next w:val="BasistekstEmtio"/>
    <w:uiPriority w:val="98"/>
    <w:semiHidden/>
    <w:rsid w:val="0020607F"/>
  </w:style>
  <w:style w:type="paragraph" w:styleId="HTMLPreformatted">
    <w:name w:val="HTML Preformatted"/>
    <w:basedOn w:val="ZsysbasisEmtio"/>
    <w:next w:val="BasistekstEmtio"/>
    <w:uiPriority w:val="98"/>
    <w:semiHidden/>
    <w:rsid w:val="0020607F"/>
  </w:style>
  <w:style w:type="table" w:styleId="LightList-Accent6">
    <w:name w:val="Light List Accent 6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ghtList-Accent5">
    <w:name w:val="Light List Accent 5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ghtList-Accent4">
    <w:name w:val="Light List Accent 4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ghtList-Accent3">
    <w:name w:val="Light List Accent 3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Address">
    <w:name w:val="HTML Address"/>
    <w:basedOn w:val="ZsysbasisEmtio"/>
    <w:next w:val="BasistekstEmtio"/>
    <w:uiPriority w:val="98"/>
    <w:semiHidden/>
    <w:rsid w:val="0020607F"/>
  </w:style>
  <w:style w:type="table" w:styleId="LightList-Accent2">
    <w:name w:val="Light List Accent 2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ghtShading-Accent6">
    <w:name w:val="Light Shading Accent 6"/>
    <w:basedOn w:val="TableNorma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TableClassic1">
    <w:name w:val="Table Classic 1"/>
    <w:basedOn w:val="TableNorma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stBullet">
    <w:name w:val="List Bullet"/>
    <w:basedOn w:val="ZsysbasisEmtio"/>
    <w:next w:val="BasistekstEmtio"/>
    <w:uiPriority w:val="98"/>
    <w:semiHidden/>
    <w:rsid w:val="00E7078D"/>
    <w:pPr>
      <w:numPr>
        <w:numId w:val="14"/>
      </w:numPr>
      <w:ind w:left="357" w:hanging="357"/>
    </w:pPr>
  </w:style>
  <w:style w:type="paragraph" w:styleId="ListBullet2">
    <w:name w:val="List Bullet 2"/>
    <w:basedOn w:val="ZsysbasisEmtio"/>
    <w:next w:val="BasistekstEmtio"/>
    <w:uiPriority w:val="98"/>
    <w:semiHidden/>
    <w:rsid w:val="00E7078D"/>
    <w:pPr>
      <w:numPr>
        <w:numId w:val="15"/>
      </w:numPr>
      <w:ind w:left="641" w:hanging="357"/>
    </w:pPr>
  </w:style>
  <w:style w:type="paragraph" w:styleId="ListBullet3">
    <w:name w:val="List Bullet 3"/>
    <w:basedOn w:val="ZsysbasisEmtio"/>
    <w:next w:val="BasistekstEmtio"/>
    <w:uiPriority w:val="98"/>
    <w:semiHidden/>
    <w:rsid w:val="00E7078D"/>
    <w:pPr>
      <w:numPr>
        <w:numId w:val="16"/>
      </w:numPr>
      <w:ind w:left="924" w:hanging="357"/>
    </w:pPr>
  </w:style>
  <w:style w:type="paragraph" w:styleId="ListBullet4">
    <w:name w:val="List Bullet 4"/>
    <w:basedOn w:val="ZsysbasisEmtio"/>
    <w:next w:val="BasistekstEmtio"/>
    <w:uiPriority w:val="98"/>
    <w:semiHidden/>
    <w:rsid w:val="00E7078D"/>
    <w:pPr>
      <w:numPr>
        <w:numId w:val="17"/>
      </w:numPr>
      <w:ind w:left="1208" w:hanging="357"/>
    </w:pPr>
  </w:style>
  <w:style w:type="paragraph" w:styleId="ListNumber">
    <w:name w:val="List Number"/>
    <w:basedOn w:val="ZsysbasisEmtio"/>
    <w:next w:val="BasistekstEmtio"/>
    <w:uiPriority w:val="98"/>
    <w:semiHidden/>
    <w:rsid w:val="00705849"/>
    <w:pPr>
      <w:numPr>
        <w:numId w:val="19"/>
      </w:numPr>
      <w:ind w:left="357" w:hanging="357"/>
    </w:pPr>
  </w:style>
  <w:style w:type="paragraph" w:styleId="ListNumber2">
    <w:name w:val="List Number 2"/>
    <w:basedOn w:val="ZsysbasisEmtio"/>
    <w:next w:val="BasistekstEmtio"/>
    <w:uiPriority w:val="98"/>
    <w:semiHidden/>
    <w:rsid w:val="00705849"/>
    <w:pPr>
      <w:numPr>
        <w:numId w:val="20"/>
      </w:numPr>
      <w:ind w:left="641" w:hanging="357"/>
    </w:pPr>
  </w:style>
  <w:style w:type="paragraph" w:styleId="ListNumber3">
    <w:name w:val="List Number 3"/>
    <w:basedOn w:val="ZsysbasisEmtio"/>
    <w:next w:val="BasistekstEmtio"/>
    <w:uiPriority w:val="98"/>
    <w:semiHidden/>
    <w:rsid w:val="00705849"/>
    <w:pPr>
      <w:numPr>
        <w:numId w:val="21"/>
      </w:numPr>
      <w:ind w:left="924" w:hanging="357"/>
    </w:pPr>
  </w:style>
  <w:style w:type="paragraph" w:styleId="ListNumber4">
    <w:name w:val="List Number 4"/>
    <w:basedOn w:val="ZsysbasisEmtio"/>
    <w:next w:val="BasistekstEmtio"/>
    <w:uiPriority w:val="98"/>
    <w:semiHidden/>
    <w:rsid w:val="00705849"/>
    <w:pPr>
      <w:numPr>
        <w:numId w:val="22"/>
      </w:numPr>
      <w:ind w:left="1208" w:hanging="357"/>
    </w:pPr>
  </w:style>
  <w:style w:type="paragraph" w:styleId="ListNumber5">
    <w:name w:val="List Number 5"/>
    <w:basedOn w:val="ZsysbasisEmtio"/>
    <w:next w:val="BasistekstEmtio"/>
    <w:uiPriority w:val="98"/>
    <w:semiHidden/>
    <w:rsid w:val="00705849"/>
    <w:pPr>
      <w:numPr>
        <w:numId w:val="23"/>
      </w:numPr>
      <w:ind w:left="1491" w:hanging="357"/>
    </w:pPr>
  </w:style>
  <w:style w:type="paragraph" w:styleId="ListContinue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stContinue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stContinue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stContinue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stContinue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eEmphasis">
    <w:name w:val="Intense Emphasis"/>
    <w:basedOn w:val="DefaultParagraphFont"/>
    <w:uiPriority w:val="98"/>
    <w:semiHidden/>
    <w:rsid w:val="00FC3FA5"/>
    <w:rPr>
      <w:b/>
      <w:bCs/>
      <w:i/>
      <w:iCs/>
      <w:color w:val="auto"/>
    </w:rPr>
  </w:style>
  <w:style w:type="paragraph" w:styleId="NormalWeb">
    <w:name w:val="Normal (Web)"/>
    <w:basedOn w:val="ZsysbasisEmtio"/>
    <w:next w:val="BasistekstEmtio"/>
    <w:uiPriority w:val="98"/>
    <w:semiHidden/>
    <w:rsid w:val="0020607F"/>
  </w:style>
  <w:style w:type="paragraph" w:styleId="NoteHeading">
    <w:name w:val="Note Heading"/>
    <w:basedOn w:val="ZsysbasisEmtio"/>
    <w:next w:val="BasistekstEmtio"/>
    <w:uiPriority w:val="98"/>
    <w:semiHidden/>
    <w:rsid w:val="0020607F"/>
  </w:style>
  <w:style w:type="paragraph" w:styleId="BodyText">
    <w:name w:val="Body Text"/>
    <w:basedOn w:val="ZsysbasisEmtio"/>
    <w:next w:val="BasistekstEmtio"/>
    <w:link w:val="BodyTextChar"/>
    <w:uiPriority w:val="98"/>
    <w:semiHidden/>
    <w:rsid w:val="0020607F"/>
  </w:style>
  <w:style w:type="paragraph" w:styleId="BodyText2">
    <w:name w:val="Body Text 2"/>
    <w:basedOn w:val="ZsysbasisEmtio"/>
    <w:next w:val="BasistekstEmtio"/>
    <w:link w:val="BodyText2Char"/>
    <w:uiPriority w:val="98"/>
    <w:semiHidden/>
    <w:rsid w:val="00E7078D"/>
  </w:style>
  <w:style w:type="paragraph" w:styleId="BodyText3">
    <w:name w:val="Body Text 3"/>
    <w:basedOn w:val="ZsysbasisEmtio"/>
    <w:next w:val="BasistekstEmtio"/>
    <w:uiPriority w:val="98"/>
    <w:semiHidden/>
    <w:rsid w:val="0020607F"/>
  </w:style>
  <w:style w:type="paragraph" w:styleId="BodyTextFirstIndent">
    <w:name w:val="Body Text First Indent"/>
    <w:basedOn w:val="ZsysbasisEmtio"/>
    <w:next w:val="BasistekstEmtio"/>
    <w:link w:val="BodyTextFirstIndentChar"/>
    <w:uiPriority w:val="98"/>
    <w:semiHidden/>
    <w:rsid w:val="00E7078D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BodyTextIndent">
    <w:name w:val="Body Text Indent"/>
    <w:basedOn w:val="ZsysbasisEmtio"/>
    <w:next w:val="BasistekstEmtio"/>
    <w:link w:val="BodyTextIndentChar"/>
    <w:uiPriority w:val="98"/>
    <w:semiHidden/>
    <w:rsid w:val="00E7078D"/>
    <w:pPr>
      <w:ind w:left="284"/>
    </w:pPr>
  </w:style>
  <w:style w:type="character" w:customStyle="1" w:styleId="BodyTextIndentChar">
    <w:name w:val="Body Text Indent Char"/>
    <w:basedOn w:val="DefaultParagraphFont"/>
    <w:link w:val="BodyTextIndent"/>
    <w:rsid w:val="00E7078D"/>
    <w:rPr>
      <w:rFonts w:ascii="Maiandra GD" w:hAnsi="Maiandra GD" w:cs="Maiandra GD"/>
      <w:sz w:val="18"/>
      <w:szCs w:val="18"/>
    </w:rPr>
  </w:style>
  <w:style w:type="paragraph" w:styleId="BodyTextFirstIndent2">
    <w:name w:val="Body Text First Indent 2"/>
    <w:basedOn w:val="ZsysbasisEmtio"/>
    <w:next w:val="BasistekstEmtio"/>
    <w:link w:val="BodyTextFirstIndent2Char"/>
    <w:uiPriority w:val="98"/>
    <w:semiHidden/>
    <w:rsid w:val="00E7078D"/>
    <w:pPr>
      <w:ind w:left="360" w:firstLine="360"/>
    </w:pPr>
  </w:style>
  <w:style w:type="table" w:styleId="TableProfessional">
    <w:name w:val="Table Professional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DefaultParagraphFont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NormalIndent">
    <w:name w:val="Normal Indent"/>
    <w:basedOn w:val="ZsysbasisEmtio"/>
    <w:next w:val="BasistekstEmtio"/>
    <w:uiPriority w:val="98"/>
    <w:semiHidden/>
    <w:rsid w:val="0020607F"/>
  </w:style>
  <w:style w:type="table" w:styleId="TableColumns1">
    <w:name w:val="Table Columns 1"/>
    <w:basedOn w:val="TableNorma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List1">
    <w:name w:val="Table List 1"/>
    <w:basedOn w:val="TableNorma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Grid">
    <w:name w:val="Table Grid"/>
    <w:basedOn w:val="TableNorma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ubtle1">
    <w:name w:val="Table Subtle 1"/>
    <w:basedOn w:val="TableNorma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Voetnootmarkering Emtio"/>
    <w:basedOn w:val="DefaultParagraphFont"/>
    <w:uiPriority w:val="4"/>
    <w:rsid w:val="00CB7600"/>
    <w:rPr>
      <w:vertAlign w:val="superscript"/>
    </w:rPr>
  </w:style>
  <w:style w:type="paragraph" w:styleId="FootnoteTex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TableWeb1">
    <w:name w:val="Table Web 1"/>
    <w:basedOn w:val="TableNorma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basedOn w:val="DefaultParagraphFont"/>
    <w:uiPriority w:val="98"/>
    <w:semiHidden/>
    <w:rsid w:val="00451FDB"/>
    <w:rPr>
      <w:b w:val="0"/>
      <w:bCs w:val="0"/>
    </w:rPr>
  </w:style>
  <w:style w:type="paragraph" w:styleId="Date">
    <w:name w:val="Date"/>
    <w:basedOn w:val="ZsysbasisEmtio"/>
    <w:next w:val="BasistekstEmtio"/>
    <w:uiPriority w:val="98"/>
    <w:semiHidden/>
    <w:rsid w:val="0020607F"/>
  </w:style>
  <w:style w:type="paragraph" w:styleId="PlainText">
    <w:name w:val="Plain Text"/>
    <w:basedOn w:val="ZsysbasisEmtio"/>
    <w:next w:val="BasistekstEmtio"/>
    <w:uiPriority w:val="98"/>
    <w:semiHidden/>
    <w:rsid w:val="0020607F"/>
  </w:style>
  <w:style w:type="paragraph" w:styleId="BalloonText">
    <w:name w:val="Balloon Text"/>
    <w:basedOn w:val="ZsysbasisEmtio"/>
    <w:next w:val="BasistekstEmtio"/>
    <w:uiPriority w:val="98"/>
    <w:semiHidden/>
    <w:rsid w:val="0020607F"/>
  </w:style>
  <w:style w:type="paragraph" w:styleId="Caption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CommentTextChar">
    <w:name w:val="Comment Text Char"/>
    <w:basedOn w:val="ZsysbasisEmtioChar"/>
    <w:link w:val="CommentText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Map">
    <w:name w:val="Document Map"/>
    <w:basedOn w:val="ZsysbasisEmtio"/>
    <w:next w:val="BasistekstEmtio"/>
    <w:uiPriority w:val="98"/>
    <w:semiHidden/>
    <w:rsid w:val="0020607F"/>
  </w:style>
  <w:style w:type="table" w:styleId="LightShading-Accent5">
    <w:name w:val="Light Shading Accent 5"/>
    <w:basedOn w:val="TableNorma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ndnoteTex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Heading">
    <w:name w:val="index heading"/>
    <w:basedOn w:val="ZsysbasisEmtio"/>
    <w:next w:val="BasistekstEmtio"/>
    <w:uiPriority w:val="98"/>
    <w:semiHidden/>
    <w:rsid w:val="0020607F"/>
  </w:style>
  <w:style w:type="paragraph" w:styleId="TOAHeading">
    <w:name w:val="toa heading"/>
    <w:basedOn w:val="ZsysbasisEmtio"/>
    <w:next w:val="BasistekstEmtio"/>
    <w:uiPriority w:val="98"/>
    <w:semiHidden/>
    <w:rsid w:val="0020607F"/>
  </w:style>
  <w:style w:type="paragraph" w:styleId="ListBullet5">
    <w:name w:val="List Bullet 5"/>
    <w:basedOn w:val="ZsysbasisEmtio"/>
    <w:next w:val="BasistekstEmtio"/>
    <w:uiPriority w:val="98"/>
    <w:semiHidden/>
    <w:rsid w:val="00E7078D"/>
    <w:pPr>
      <w:numPr>
        <w:numId w:val="18"/>
      </w:numPr>
      <w:ind w:left="1491" w:hanging="357"/>
    </w:pPr>
  </w:style>
  <w:style w:type="paragraph" w:styleId="MacroText">
    <w:name w:val="macro"/>
    <w:basedOn w:val="ZsysbasisEmtio"/>
    <w:next w:val="BasistekstEmtio"/>
    <w:uiPriority w:val="98"/>
    <w:semiHidden/>
    <w:rsid w:val="0020607F"/>
  </w:style>
  <w:style w:type="paragraph" w:styleId="CommentText">
    <w:name w:val="annotation text"/>
    <w:basedOn w:val="ZsysbasisEmtio"/>
    <w:next w:val="BasistekstEmtio"/>
    <w:link w:val="CommentTextChar"/>
    <w:uiPriority w:val="98"/>
    <w:semiHidden/>
    <w:rsid w:val="0020607F"/>
  </w:style>
  <w:style w:type="character" w:styleId="IntenseReference">
    <w:name w:val="Intense Reference"/>
    <w:basedOn w:val="DefaultParagraphFont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CommentReference">
    <w:name w:val="annotation reference"/>
    <w:basedOn w:val="DefaultParagraphFont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49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49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49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3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3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3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4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4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4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5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5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5"/>
      </w:numPr>
    </w:pPr>
  </w:style>
  <w:style w:type="numbering" w:customStyle="1" w:styleId="OpsommingnummerEmtio">
    <w:name w:val="Opsomming nummer Emtio"/>
    <w:uiPriority w:val="4"/>
    <w:semiHidden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41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41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41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42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42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42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BookTitle">
    <w:name w:val="Book Title"/>
    <w:basedOn w:val="DefaultParagraphFont"/>
    <w:uiPriority w:val="98"/>
    <w:semiHidden/>
    <w:rsid w:val="00E07762"/>
    <w:rPr>
      <w:b/>
      <w:bCs/>
      <w:smallCaps/>
      <w:spacing w:val="5"/>
    </w:rPr>
  </w:style>
  <w:style w:type="character" w:styleId="PlaceholderText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leReference">
    <w:name w:val="Subtle Reference"/>
    <w:basedOn w:val="DefaultParagraphFont"/>
    <w:uiPriority w:val="98"/>
    <w:semiHidden/>
    <w:rsid w:val="008736AE"/>
    <w:rPr>
      <w:smallCaps/>
      <w:color w:val="auto"/>
      <w:u w:val="single"/>
    </w:rPr>
  </w:style>
  <w:style w:type="character" w:styleId="SubtleEmphasis">
    <w:name w:val="Subtle Emphasis"/>
    <w:basedOn w:val="DefaultParagraphFont"/>
    <w:uiPriority w:val="98"/>
    <w:semiHidden/>
    <w:rsid w:val="00FC3FA5"/>
    <w:rPr>
      <w:i/>
      <w:iCs/>
      <w:color w:val="auto"/>
    </w:rPr>
  </w:style>
  <w:style w:type="table" w:styleId="LightShading-Accent4">
    <w:name w:val="Light Shading Accent 4"/>
    <w:basedOn w:val="TableNorma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ghtShading-Accent3">
    <w:name w:val="Light Shading Accent 3"/>
    <w:basedOn w:val="TableNorma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ghtShading-Accent2">
    <w:name w:val="Light Shading Accent 2"/>
    <w:basedOn w:val="TableNorma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ghtGrid-Accent6">
    <w:name w:val="Light Grid Accent 6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ghtGrid-Accent5">
    <w:name w:val="Light Grid Accent 5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ghtGrid-Accent4">
    <w:name w:val="Light Grid Accent 4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ghtGrid-Accent3">
    <w:name w:val="Light Grid Accent 3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ghtGrid-Accent2">
    <w:name w:val="Light Grid Accent 2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ColorfulList-Accent6">
    <w:name w:val="Colorful List Accent 6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ColorfulList-Accent5">
    <w:name w:val="Colorful List Accent 5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ColorfulList-Accent4">
    <w:name w:val="Colorful List Accent 4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ColorfulList-Accent3">
    <w:name w:val="Colorful List Accent 3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ColorfulList-Accent2">
    <w:name w:val="Colorful List Accent 2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ColorfulList-Accent1">
    <w:name w:val="Colorful List Accent 1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ColorfulShading-Accent6">
    <w:name w:val="Colorful Shading Accent 6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4">
    <w:name w:val="Colorful Shading Accent 4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ColorfulShading-Accent2">
    <w:name w:val="Colorful Shading Accent 2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Grid-Accent6">
    <w:name w:val="Colorful Grid Accent 6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ColorfulGrid-Accent5">
    <w:name w:val="Colorful Grid Accent 5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ColorfulGrid-Accent4">
    <w:name w:val="Colorful Grid Accent 4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ColorfulGrid-Accent3">
    <w:name w:val="Colorful Grid Accent 3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ColorfulGrid-Accent2">
    <w:name w:val="Colorful Grid Accent 2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ColorfulGrid-Accent1">
    <w:name w:val="Colorful Grid Accent 1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MediumList2-Accent6">
    <w:name w:val="Medium List 2 Accent 6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1-Accent6">
    <w:name w:val="Medium List 1 Accent 6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MediumList1-Accent5">
    <w:name w:val="Medium List 1 Accent 5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MediumList1-Accent4">
    <w:name w:val="Medium List 1 Accent 4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MediumList1-Accent3">
    <w:name w:val="Medium List 1 Accent 3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MediumList1-Accent2">
    <w:name w:val="Medium List 1 Accent 2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MediumShading2-Accent6">
    <w:name w:val="Medium Shading 2 Accent 6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MediumGrid3-Accent5">
    <w:name w:val="Medium Grid 3 Accent 5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MediumGrid3-Accent4">
    <w:name w:val="Medium Grid 3 Accent 4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MediumGrid3-Accent3">
    <w:name w:val="Medium Grid 3 Accent 3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MediumGrid3-Accent2">
    <w:name w:val="Medium Grid 3 Accent 2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MediumGrid3-Accent1">
    <w:name w:val="Medium Grid 3 Accent 1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MediumGrid2-Accent6">
    <w:name w:val="Medium Grid 2 Accent 6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1-Accent6">
    <w:name w:val="Medium Grid 1 Accent 6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MediumGrid1-Accent5">
    <w:name w:val="Medium Grid 1 Accent 5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MediumGrid1-Accent4">
    <w:name w:val="Medium Grid 1 Accent 4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MediumGrid1-Accent3">
    <w:name w:val="Medium Grid 1 Accent 3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MediumGrid1-Accent2">
    <w:name w:val="Medium Grid 1 Accent 2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MediumGrid1-Accent1">
    <w:name w:val="Medium Grid 1 Accent 1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arkList-Accent6">
    <w:name w:val="Dark List Accent 6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arkList-Accent5">
    <w:name w:val="Dark List Accent 5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arkList-Accent4">
    <w:name w:val="Dark List Accent 4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arkList-Accent3">
    <w:name w:val="Dark List Accent 3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arkList-Accent2">
    <w:name w:val="Dark List Accent 2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arkList-Accent1">
    <w:name w:val="Dark List Accent 1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phy">
    <w:name w:val="Bibliography"/>
    <w:basedOn w:val="ZsysbasisEmtio"/>
    <w:next w:val="BasistekstEmtio"/>
    <w:uiPriority w:val="98"/>
    <w:semiHidden/>
    <w:rsid w:val="00E07762"/>
  </w:style>
  <w:style w:type="paragraph" w:styleId="Quote">
    <w:name w:val="Quote"/>
    <w:basedOn w:val="ZsysbasisEmtio"/>
    <w:next w:val="BasistekstEmtio"/>
    <w:link w:val="QuoteChar"/>
    <w:uiPriority w:val="98"/>
    <w:semiHidden/>
    <w:rsid w:val="00E07762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IntenseQuote">
    <w:name w:val="Intense Quote"/>
    <w:basedOn w:val="ZsysbasisEmtio"/>
    <w:next w:val="BasistekstEmtio"/>
    <w:link w:val="IntenseQuote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ndnoteReference">
    <w:name w:val="endnote reference"/>
    <w:aliases w:val="Eindnootmarkering Emtio"/>
    <w:basedOn w:val="DefaultParagraphFont"/>
    <w:uiPriority w:val="4"/>
    <w:rsid w:val="00E07762"/>
    <w:rPr>
      <w:vertAlign w:val="superscript"/>
    </w:rPr>
  </w:style>
  <w:style w:type="paragraph" w:styleId="NoSpacing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8"/>
    <w:semiHidden/>
    <w:rsid w:val="00E07762"/>
    <w:rPr>
      <w:i/>
      <w:iCs/>
    </w:rPr>
  </w:style>
  <w:style w:type="character" w:styleId="HTMLVariable">
    <w:name w:val="HTML Variable"/>
    <w:basedOn w:val="DefaultParagraphFont"/>
    <w:uiPriority w:val="98"/>
    <w:semiHidden/>
    <w:rsid w:val="00E07762"/>
    <w:rPr>
      <w:i/>
      <w:iCs/>
    </w:rPr>
  </w:style>
  <w:style w:type="character" w:styleId="HTMLAcronym">
    <w:name w:val="HTML Acronym"/>
    <w:basedOn w:val="DefaultParagraphFont"/>
    <w:uiPriority w:val="98"/>
    <w:semiHidden/>
    <w:rsid w:val="00E07762"/>
  </w:style>
  <w:style w:type="character" w:styleId="HTMLCite">
    <w:name w:val="HTML Cite"/>
    <w:basedOn w:val="DefaultParagraphFont"/>
    <w:uiPriority w:val="98"/>
    <w:semiHidden/>
    <w:rsid w:val="00E07762"/>
    <w:rPr>
      <w:i/>
      <w:iCs/>
    </w:rPr>
  </w:style>
  <w:style w:type="character" w:styleId="HTMLTypewriter">
    <w:name w:val="HTML Typewriter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Keyboard">
    <w:name w:val="HTML Keyboard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8"/>
    <w:semiHidden/>
    <w:rsid w:val="00E07762"/>
    <w:rPr>
      <w:rFonts w:ascii="Consolas" w:hAnsi="Consolas"/>
      <w:sz w:val="24"/>
      <w:szCs w:val="24"/>
    </w:rPr>
  </w:style>
  <w:style w:type="paragraph" w:styleId="TOCHeading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stParagraph">
    <w:name w:val="List Paragraph"/>
    <w:basedOn w:val="ZsysbasisEmtio"/>
    <w:next w:val="BasistekstEmtio"/>
    <w:uiPriority w:val="98"/>
    <w:semiHidden/>
    <w:rsid w:val="00E7078D"/>
    <w:pPr>
      <w:ind w:left="720"/>
    </w:pPr>
  </w:style>
  <w:style w:type="character" w:styleId="Emphasis">
    <w:name w:val="Emphasis"/>
    <w:basedOn w:val="DefaultParagraphFont"/>
    <w:uiPriority w:val="98"/>
    <w:semiHidden/>
    <w:rsid w:val="00E07762"/>
    <w:rPr>
      <w:i/>
      <w:iCs/>
    </w:rPr>
  </w:style>
  <w:style w:type="character" w:styleId="LineNumber">
    <w:name w:val="line number"/>
    <w:basedOn w:val="DefaultParagraphFont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semiHidden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3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48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48"/>
      </w:numPr>
      <w:outlineLvl w:val="1"/>
    </w:pPr>
    <w:rPr>
      <w:b/>
    </w:rPr>
  </w:style>
  <w:style w:type="paragraph" w:styleId="CommentSubject">
    <w:name w:val="annotation subject"/>
    <w:basedOn w:val="ZsysbasisEmtio"/>
    <w:next w:val="BasistekstEmtio"/>
    <w:link w:val="CommentSubjectChar"/>
    <w:uiPriority w:val="98"/>
    <w:semiHidden/>
    <w:rsid w:val="00E7078D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E7078D"/>
    <w:rPr>
      <w:rFonts w:ascii="Maiandra GD" w:hAnsi="Maiandra GD" w:cs="Maiandra GD"/>
      <w:sz w:val="18"/>
      <w:szCs w:val="18"/>
    </w:rPr>
  </w:style>
  <w:style w:type="character" w:customStyle="1" w:styleId="BodyTextChar">
    <w:name w:val="Body Text Char"/>
    <w:basedOn w:val="ZsysbasisEmtioChar"/>
    <w:link w:val="BodyTex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E7078D"/>
    <w:rPr>
      <w:rFonts w:ascii="Maiandra GD" w:hAnsi="Maiandra GD" w:cs="Maiandra GD"/>
      <w:sz w:val="18"/>
      <w:szCs w:val="18"/>
    </w:rPr>
  </w:style>
  <w:style w:type="paragraph" w:styleId="BodyTextIndent2">
    <w:name w:val="Body Text Indent 2"/>
    <w:basedOn w:val="ZsysbasisEmtio"/>
    <w:next w:val="BasistekstEmtio"/>
    <w:link w:val="BodyTextIndent2Char"/>
    <w:uiPriority w:val="98"/>
    <w:semiHidden/>
    <w:rsid w:val="00E7078D"/>
    <w:pPr>
      <w:ind w:left="284"/>
    </w:pPr>
  </w:style>
  <w:style w:type="character" w:customStyle="1" w:styleId="BodyTextIndent2Char">
    <w:name w:val="Body Text Indent 2 Char"/>
    <w:basedOn w:val="DefaultParagraphFont"/>
    <w:link w:val="BodyTextIndent2"/>
    <w:rsid w:val="00E7078D"/>
    <w:rPr>
      <w:rFonts w:ascii="Maiandra GD" w:hAnsi="Maiandra GD" w:cs="Maiandra GD"/>
      <w:sz w:val="18"/>
      <w:szCs w:val="18"/>
    </w:rPr>
  </w:style>
  <w:style w:type="paragraph" w:styleId="BodyTextIndent3">
    <w:name w:val="Body Text Indent 3"/>
    <w:basedOn w:val="ZsysbasisEmtio"/>
    <w:next w:val="BasistekstEmtio"/>
    <w:link w:val="BodyTextIndent3Char"/>
    <w:uiPriority w:val="98"/>
    <w:semiHidden/>
    <w:rsid w:val="00E7078D"/>
    <w:pPr>
      <w:ind w:left="284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7078D"/>
    <w:rPr>
      <w:rFonts w:ascii="Maiandra GD" w:hAnsi="Maiandra GD" w:cs="Maiandra GD"/>
      <w:sz w:val="18"/>
      <w:szCs w:val="16"/>
    </w:rPr>
  </w:style>
  <w:style w:type="paragraph" w:styleId="TableofFigures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TableNorma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30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31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character" w:customStyle="1" w:styleId="Heading2Char">
    <w:name w:val="Heading 2 Char"/>
    <w:aliases w:val="Kop 2 Emtio Char,(Paragraaf) Emtio Char"/>
    <w:link w:val="Heading2"/>
    <w:locked/>
    <w:rsid w:val="00122BE4"/>
    <w:rPr>
      <w:rFonts w:ascii="Montserrat" w:hAnsi="Montserrat" w:cs="Maiandra GD"/>
      <w:b/>
      <w:bCs/>
      <w:iCs/>
      <w:color w:val="000000" w:themeColor="text1"/>
      <w:sz w:val="18"/>
      <w:szCs w:val="28"/>
    </w:rPr>
  </w:style>
  <w:style w:type="character" w:customStyle="1" w:styleId="BasistekstEmtioChar">
    <w:name w:val="Basistekst Emtio Char"/>
    <w:basedOn w:val="DefaultParagraphFont"/>
    <w:link w:val="BasistekstEmtio"/>
    <w:locked/>
    <w:rsid w:val="00122BE4"/>
    <w:rPr>
      <w:rFonts w:ascii="Montserrat" w:hAnsi="Montserrat" w:cs="Maiandra GD"/>
      <w:color w:val="000000" w:themeColor="text1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D770B"/>
    <w:rPr>
      <w:rFonts w:ascii="Montserrat" w:hAnsi="Montserrat" w:cs="Maiandra GD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9535818C0DB94F9819CD894A149CCA" ma:contentTypeVersion="2" ma:contentTypeDescription="Een nieuw document maken." ma:contentTypeScope="" ma:versionID="6051848679533301dc6d37cfe688af7d">
  <xsd:schema xmlns:xsd="http://www.w3.org/2001/XMLSchema" xmlns:xs="http://www.w3.org/2001/XMLSchema" xmlns:p="http://schemas.microsoft.com/office/2006/metadata/properties" xmlns:ns2="374b806b-a559-436b-8648-3d786d56abc4" targetNamespace="http://schemas.microsoft.com/office/2006/metadata/properties" ma:root="true" ma:fieldsID="2644e27d27376dbca7d2cac2443939d1" ns2:_="">
    <xsd:import namespace="374b806b-a559-436b-8648-3d786d56a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4b806b-a559-436b-8648-3d786d56ab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AC41BA-72A9-4C25-8A2B-4D6C4F22B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4b806b-a559-436b-8648-3d786d56a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98DFF2-0921-44B6-A2B2-85AAE81168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EBFBBF-CCE4-415E-B965-C45A10B4B7B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D24C1C-E561-4265-9CC1-C69D32F0DA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590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15</cp:revision>
  <dcterms:created xsi:type="dcterms:W3CDTF">2022-01-28T10:48:00Z</dcterms:created>
  <dcterms:modified xsi:type="dcterms:W3CDTF">2022-01-28T10:55:00Z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0x010100409535818C0DB94F9819CD894A149CCA</vt:lpwstr>
  </property>
</Properties>
</file>